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CC0" w:rsidRDefault="00445CC0" w:rsidP="00BA724A">
      <w:pPr>
        <w:keepNext/>
        <w:tabs>
          <w:tab w:val="left" w:pos="6341"/>
        </w:tabs>
        <w:outlineLvl w:val="0"/>
        <w:rPr>
          <w:bCs/>
          <w:lang w:val="en-US"/>
        </w:rPr>
      </w:pPr>
      <w:r>
        <w:rPr>
          <w:bCs/>
          <w:noProof/>
        </w:rPr>
        <w:drawing>
          <wp:inline distT="0" distB="0" distL="0" distR="0">
            <wp:extent cx="6119495" cy="8421805"/>
            <wp:effectExtent l="19050" t="0" r="0" b="0"/>
            <wp:docPr id="1" name="Рисунок 1" descr="C:\Users\Валера\Desktop\Папка 2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алера\Desktop\Папка 2\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8421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5CC0" w:rsidRDefault="00445CC0" w:rsidP="00BA724A">
      <w:pPr>
        <w:keepNext/>
        <w:tabs>
          <w:tab w:val="left" w:pos="6341"/>
        </w:tabs>
        <w:outlineLvl w:val="0"/>
        <w:rPr>
          <w:bCs/>
          <w:lang w:val="en-US"/>
        </w:rPr>
      </w:pPr>
    </w:p>
    <w:p w:rsidR="00445CC0" w:rsidRDefault="00445CC0" w:rsidP="00BA724A">
      <w:pPr>
        <w:keepNext/>
        <w:tabs>
          <w:tab w:val="left" w:pos="6341"/>
        </w:tabs>
        <w:outlineLvl w:val="0"/>
        <w:rPr>
          <w:bCs/>
          <w:lang w:val="en-US"/>
        </w:rPr>
      </w:pPr>
    </w:p>
    <w:p w:rsidR="00445CC0" w:rsidRDefault="00445CC0" w:rsidP="00BA724A">
      <w:pPr>
        <w:keepNext/>
        <w:tabs>
          <w:tab w:val="left" w:pos="6341"/>
        </w:tabs>
        <w:outlineLvl w:val="0"/>
        <w:rPr>
          <w:bCs/>
          <w:lang w:val="en-US"/>
        </w:rPr>
      </w:pPr>
    </w:p>
    <w:p w:rsidR="00445CC0" w:rsidRDefault="00445CC0" w:rsidP="00BA724A">
      <w:pPr>
        <w:keepNext/>
        <w:tabs>
          <w:tab w:val="left" w:pos="6341"/>
        </w:tabs>
        <w:outlineLvl w:val="0"/>
        <w:rPr>
          <w:bCs/>
          <w:lang w:val="en-US"/>
        </w:rPr>
      </w:pPr>
    </w:p>
    <w:p w:rsidR="00445CC0" w:rsidRDefault="00445CC0" w:rsidP="00BA724A">
      <w:pPr>
        <w:keepNext/>
        <w:tabs>
          <w:tab w:val="left" w:pos="6341"/>
        </w:tabs>
        <w:outlineLvl w:val="0"/>
        <w:rPr>
          <w:bCs/>
          <w:lang w:val="en-US"/>
        </w:rPr>
      </w:pPr>
    </w:p>
    <w:p w:rsidR="00445CC0" w:rsidRDefault="00445CC0" w:rsidP="00BA724A">
      <w:pPr>
        <w:keepNext/>
        <w:tabs>
          <w:tab w:val="left" w:pos="6341"/>
        </w:tabs>
        <w:outlineLvl w:val="0"/>
        <w:rPr>
          <w:bCs/>
          <w:lang w:val="en-US"/>
        </w:rPr>
      </w:pPr>
    </w:p>
    <w:p w:rsidR="00BA724A" w:rsidRDefault="00BA724A" w:rsidP="00BA724A">
      <w:pPr>
        <w:keepNext/>
        <w:tabs>
          <w:tab w:val="left" w:pos="6341"/>
        </w:tabs>
        <w:outlineLvl w:val="0"/>
        <w:rPr>
          <w:bCs/>
        </w:rPr>
      </w:pPr>
      <w:r>
        <w:rPr>
          <w:bCs/>
        </w:rPr>
        <w:lastRenderedPageBreak/>
        <w:t xml:space="preserve"> </w:t>
      </w:r>
      <w:r w:rsidRPr="00595729">
        <w:rPr>
          <w:bCs/>
        </w:rPr>
        <w:t>Календарно-тематическое планирование разработ</w:t>
      </w:r>
      <w:r>
        <w:rPr>
          <w:bCs/>
        </w:rPr>
        <w:t>ано в соответствии с рабочей про-</w:t>
      </w:r>
    </w:p>
    <w:p w:rsidR="00947057" w:rsidRDefault="00BA724A" w:rsidP="00BA724A">
      <w:pPr>
        <w:keepNext/>
        <w:tabs>
          <w:tab w:val="left" w:pos="6341"/>
        </w:tabs>
        <w:outlineLvl w:val="0"/>
        <w:rPr>
          <w:bCs/>
          <w:color w:val="000000"/>
          <w:spacing w:val="-1"/>
        </w:rPr>
      </w:pPr>
      <w:proofErr w:type="spellStart"/>
      <w:r w:rsidRPr="00595729">
        <w:rPr>
          <w:bCs/>
        </w:rPr>
        <w:t>граммой</w:t>
      </w:r>
      <w:proofErr w:type="spellEnd"/>
      <w:r w:rsidRPr="00595729">
        <w:rPr>
          <w:bCs/>
        </w:rPr>
        <w:t xml:space="preserve"> учебного предмета «Литература» 5-9 классы. На основании учебного плана </w:t>
      </w:r>
      <w:r>
        <w:rPr>
          <w:bCs/>
        </w:rPr>
        <w:t xml:space="preserve">         </w:t>
      </w:r>
      <w:r w:rsidRPr="00595729">
        <w:rPr>
          <w:bCs/>
        </w:rPr>
        <w:t>МБОУ «</w:t>
      </w:r>
      <w:proofErr w:type="spellStart"/>
      <w:r w:rsidRPr="00595729">
        <w:rPr>
          <w:bCs/>
        </w:rPr>
        <w:t>Краснобаранская</w:t>
      </w:r>
      <w:proofErr w:type="spellEnd"/>
      <w:r w:rsidRPr="00595729">
        <w:rPr>
          <w:bCs/>
        </w:rPr>
        <w:t xml:space="preserve"> ООШ» на 2021-2022 учебны</w:t>
      </w:r>
      <w:r>
        <w:rPr>
          <w:bCs/>
        </w:rPr>
        <w:t>й год на изучение литературы в 6</w:t>
      </w:r>
      <w:r w:rsidRPr="00595729">
        <w:rPr>
          <w:bCs/>
        </w:rPr>
        <w:t xml:space="preserve"> </w:t>
      </w:r>
      <w:r>
        <w:rPr>
          <w:bCs/>
        </w:rPr>
        <w:t xml:space="preserve">   </w:t>
      </w:r>
      <w:r w:rsidRPr="00595729">
        <w:rPr>
          <w:bCs/>
        </w:rPr>
        <w:t>классе отводится 3 часа в неделю. Для освоения рабочей программы учебного предмета «Литератур</w:t>
      </w:r>
      <w:r>
        <w:rPr>
          <w:bCs/>
        </w:rPr>
        <w:t>а» в 6</w:t>
      </w:r>
      <w:r w:rsidRPr="00595729">
        <w:rPr>
          <w:bCs/>
        </w:rPr>
        <w:t xml:space="preserve"> классе используется учебник авторов: </w:t>
      </w:r>
      <w:proofErr w:type="spellStart"/>
      <w:r>
        <w:rPr>
          <w:bCs/>
        </w:rPr>
        <w:t>В.П.Полухина</w:t>
      </w:r>
      <w:proofErr w:type="spellEnd"/>
      <w:r>
        <w:rPr>
          <w:bCs/>
        </w:rPr>
        <w:t xml:space="preserve">, </w:t>
      </w:r>
      <w:r w:rsidRPr="00595729">
        <w:rPr>
          <w:bCs/>
        </w:rPr>
        <w:t>В.Я.Коровина, В.П.Журавлёв, В.И.Коровин.</w:t>
      </w:r>
    </w:p>
    <w:p w:rsidR="00947057" w:rsidRDefault="00947057" w:rsidP="000D444A">
      <w:pPr>
        <w:pStyle w:val="af3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4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09"/>
        <w:gridCol w:w="4253"/>
        <w:gridCol w:w="850"/>
        <w:gridCol w:w="992"/>
        <w:gridCol w:w="1276"/>
        <w:gridCol w:w="1379"/>
      </w:tblGrid>
      <w:tr w:rsidR="00D604ED" w:rsidRPr="002356B9" w:rsidTr="00CC0F38"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b/>
              </w:rPr>
            </w:pPr>
            <w:r w:rsidRPr="002356B9">
              <w:rPr>
                <w:rFonts w:eastAsia="Segoe UI Symbol"/>
                <w:b/>
              </w:rPr>
              <w:t xml:space="preserve">№ </w:t>
            </w:r>
            <w:proofErr w:type="spellStart"/>
            <w:proofErr w:type="gramStart"/>
            <w:r w:rsidRPr="002356B9">
              <w:rPr>
                <w:rFonts w:eastAsia="Segoe UI Symbol"/>
                <w:b/>
              </w:rPr>
              <w:t>п</w:t>
            </w:r>
            <w:proofErr w:type="spellEnd"/>
            <w:proofErr w:type="gramEnd"/>
            <w:r w:rsidRPr="002356B9">
              <w:rPr>
                <w:rFonts w:eastAsia="Segoe UI Symbol"/>
                <w:b/>
              </w:rPr>
              <w:t>/</w:t>
            </w:r>
            <w:proofErr w:type="spellStart"/>
            <w:r w:rsidRPr="002356B9">
              <w:rPr>
                <w:rFonts w:eastAsia="Segoe UI Symbol"/>
                <w:b/>
              </w:rPr>
              <w:t>п</w:t>
            </w:r>
            <w:proofErr w:type="spellEnd"/>
          </w:p>
        </w:tc>
        <w:tc>
          <w:tcPr>
            <w:tcW w:w="42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  <w:p w:rsidR="00D604ED" w:rsidRPr="0010223B" w:rsidRDefault="0010223B" w:rsidP="0010223B">
            <w:pPr>
              <w:tabs>
                <w:tab w:val="left" w:pos="6341"/>
              </w:tabs>
              <w:jc w:val="center"/>
            </w:pPr>
            <w:r w:rsidRPr="0010223B">
              <w:rPr>
                <w:b/>
              </w:rPr>
              <w:t>Т</w:t>
            </w:r>
            <w:r w:rsidR="00D604ED" w:rsidRPr="0010223B">
              <w:rPr>
                <w:b/>
              </w:rPr>
              <w:t>ем</w:t>
            </w:r>
            <w:r w:rsidRPr="0010223B">
              <w:rPr>
                <w:b/>
              </w:rPr>
              <w:t>а урока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rPr>
                <w:b/>
              </w:rPr>
              <w:t>Кол-во час.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3A7F6E" w:rsidRDefault="003A7F6E" w:rsidP="00CC0F38">
            <w:pPr>
              <w:tabs>
                <w:tab w:val="left" w:pos="6341"/>
              </w:tabs>
              <w:rPr>
                <w:lang w:val="en-US"/>
              </w:rPr>
            </w:pPr>
            <w:r>
              <w:rPr>
                <w:b/>
              </w:rPr>
              <w:t>Дата проведения</w:t>
            </w:r>
          </w:p>
        </w:tc>
        <w:tc>
          <w:tcPr>
            <w:tcW w:w="1379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FA368B" w:rsidRDefault="00D604ED" w:rsidP="00CC0F38">
            <w:pPr>
              <w:tabs>
                <w:tab w:val="left" w:pos="6341"/>
              </w:tabs>
              <w:rPr>
                <w:b/>
              </w:rPr>
            </w:pPr>
            <w:proofErr w:type="spellStart"/>
            <w:r w:rsidRPr="002356B9">
              <w:rPr>
                <w:b/>
              </w:rPr>
              <w:t>Примеча</w:t>
            </w:r>
            <w:proofErr w:type="spellEnd"/>
          </w:p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rPr>
                <w:b/>
              </w:rPr>
              <w:t>ние</w:t>
            </w:r>
          </w:p>
        </w:tc>
      </w:tr>
      <w:tr w:rsidR="00D604ED" w:rsidRPr="002356B9" w:rsidTr="00CC0F38"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42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8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rPr>
                <w:b/>
              </w:rPr>
              <w:t>по плану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rPr>
                <w:b/>
              </w:rPr>
              <w:t>фактически</w:t>
            </w:r>
          </w:p>
        </w:tc>
        <w:tc>
          <w:tcPr>
            <w:tcW w:w="1379" w:type="dxa"/>
            <w:vMerge/>
            <w:tcBorders>
              <w:top w:val="single" w:sz="6" w:space="0" w:color="000000"/>
              <w:left w:val="single" w:sz="4" w:space="0" w:color="000000"/>
              <w:bottom w:val="single" w:sz="2" w:space="0" w:color="000000"/>
              <w:right w:val="single" w:sz="6" w:space="0" w:color="000000"/>
            </w:tcBorders>
            <w:vAlign w:val="center"/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</w:tr>
      <w:tr w:rsidR="00D604ED" w:rsidRPr="002356B9" w:rsidTr="00CC0F38"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42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8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2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945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  <w:jc w:val="center"/>
            </w:pPr>
            <w:r w:rsidRPr="002356B9">
              <w:rPr>
                <w:b/>
              </w:rPr>
              <w:t>Введение (2ч)</w:t>
            </w: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1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autoSpaceDE w:val="0"/>
              <w:autoSpaceDN w:val="0"/>
              <w:adjustRightInd w:val="0"/>
              <w:spacing w:line="23" w:lineRule="atLeast"/>
              <w:jc w:val="both"/>
            </w:pPr>
            <w:r w:rsidRPr="002356B9">
              <w:t>Введение.</w:t>
            </w:r>
            <w:r w:rsidR="00326D65" w:rsidRPr="00326D65">
              <w:t xml:space="preserve"> </w:t>
            </w:r>
            <w:r w:rsidRPr="002356B9">
              <w:t>Художественное произведение. Содержание и форма.</w:t>
            </w:r>
          </w:p>
          <w:p w:rsidR="00D604ED" w:rsidRPr="002356B9" w:rsidRDefault="00D604ED" w:rsidP="00CC0F38">
            <w:pPr>
              <w:tabs>
                <w:tab w:val="left" w:pos="6341"/>
              </w:tabs>
              <w:autoSpaceDE w:val="0"/>
              <w:autoSpaceDN w:val="0"/>
              <w:adjustRightInd w:val="0"/>
              <w:spacing w:line="23" w:lineRule="atLeast"/>
              <w:jc w:val="both"/>
            </w:pPr>
            <w:r w:rsidRPr="002356B9">
              <w:t>«В дорогу зовущие».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pStyle w:val="af3"/>
              <w:tabs>
                <w:tab w:val="left" w:pos="6341"/>
              </w:tabs>
              <w:spacing w:line="276" w:lineRule="auto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2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  <w:autoSpaceDE w:val="0"/>
              <w:autoSpaceDN w:val="0"/>
              <w:adjustRightInd w:val="0"/>
              <w:spacing w:line="23" w:lineRule="atLeast"/>
              <w:jc w:val="both"/>
              <w:rPr>
                <w:b/>
              </w:rPr>
            </w:pPr>
            <w:proofErr w:type="spellStart"/>
            <w:r w:rsidRPr="002356B9">
              <w:rPr>
                <w:b/>
              </w:rPr>
              <w:t>Вн</w:t>
            </w:r>
            <w:proofErr w:type="spellEnd"/>
            <w:r w:rsidRPr="002356B9">
              <w:rPr>
                <w:b/>
              </w:rPr>
              <w:t>. чт.</w:t>
            </w:r>
          </w:p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Моя книжная полка.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shd w:val="clear" w:color="auto" w:fill="FFFFFF"/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945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4B3D6A" w:rsidRDefault="00D604ED" w:rsidP="00CD6977">
            <w:pPr>
              <w:tabs>
                <w:tab w:val="left" w:pos="6341"/>
              </w:tabs>
              <w:jc w:val="center"/>
              <w:rPr>
                <w:rFonts w:eastAsia="roboto"/>
                <w:b/>
              </w:rPr>
            </w:pPr>
            <w:r w:rsidRPr="002356B9">
              <w:rPr>
                <w:b/>
              </w:rPr>
              <w:t>УСТ</w:t>
            </w:r>
            <w:r>
              <w:rPr>
                <w:b/>
              </w:rPr>
              <w:t>НОЕ НАРОДНОЕ ТВОРЧЕСТВО (2ч</w:t>
            </w:r>
            <w:r w:rsidRPr="002356B9">
              <w:rPr>
                <w:b/>
              </w:rPr>
              <w:t>+1РР)</w:t>
            </w: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3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Обрядовый фольклор. Календарно-обрядовые песни.</w:t>
            </w:r>
          </w:p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4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Пословицы, загадки  поговорки как малый жанр фольклора.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5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rPr>
                <w:b/>
              </w:rPr>
              <w:t>РР. Сочинение по пословице.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945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4B3D6A" w:rsidRDefault="00D604ED" w:rsidP="00CD6977">
            <w:pPr>
              <w:tabs>
                <w:tab w:val="left" w:pos="6341"/>
              </w:tabs>
              <w:jc w:val="center"/>
              <w:rPr>
                <w:rFonts w:eastAsia="roboto"/>
                <w:b/>
              </w:rPr>
            </w:pPr>
            <w:r>
              <w:rPr>
                <w:b/>
              </w:rPr>
              <w:t>ДРЕВНЕРУССКАЯ ЛИТЕРАТУРА</w:t>
            </w:r>
            <w:r w:rsidRPr="002356B9">
              <w:rPr>
                <w:b/>
              </w:rPr>
              <w:t xml:space="preserve">  (2</w:t>
            </w:r>
            <w:r>
              <w:rPr>
                <w:b/>
              </w:rPr>
              <w:t>ч</w:t>
            </w:r>
            <w:r w:rsidRPr="002356B9">
              <w:rPr>
                <w:b/>
              </w:rPr>
              <w:t>)</w:t>
            </w: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6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«Повесть временных лет» как памятник древнерусской литературы.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  <w: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7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 xml:space="preserve"> «Сказание о белгородском киселе». Развитие представлений о русских летописях.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945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4B3D6A" w:rsidRDefault="00D604ED" w:rsidP="00CD6977">
            <w:pPr>
              <w:tabs>
                <w:tab w:val="left" w:pos="6341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ЛИТЕРАТУРА </w:t>
            </w:r>
            <w:r>
              <w:rPr>
                <w:b/>
                <w:lang w:val="en-US"/>
              </w:rPr>
              <w:t>XVIII</w:t>
            </w:r>
            <w:r>
              <w:rPr>
                <w:b/>
              </w:rPr>
              <w:t xml:space="preserve"> ВЕКА (1ч.)</w:t>
            </w: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8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rPr>
                <w:b/>
              </w:rPr>
              <w:t>И. И. Дмитриев</w:t>
            </w:r>
            <w:r w:rsidRPr="002356B9">
              <w:t>. Слово о баснописце. «Муха». Развитие понятия об аллегории.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945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D6977">
            <w:pPr>
              <w:tabs>
                <w:tab w:val="left" w:pos="6341"/>
              </w:tabs>
              <w:jc w:val="center"/>
            </w:pPr>
            <w:r>
              <w:rPr>
                <w:b/>
              </w:rPr>
              <w:t>ЛИТЕРАТУРА</w:t>
            </w:r>
            <w:r w:rsidRPr="002356B9">
              <w:rPr>
                <w:b/>
              </w:rPr>
              <w:t> XIX ВЕКА(38ч.+6РР)</w:t>
            </w: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9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rPr>
                <w:b/>
              </w:rPr>
              <w:t>И. А. Крылов</w:t>
            </w:r>
            <w:r w:rsidRPr="002356B9">
              <w:t xml:space="preserve">. Краткий рассказ о баснописце. «Листы и корни», «Ларчик».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10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И. А. Крылов. «Осел и Соловей». Комическое изображение невежественного судьи.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11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autoSpaceDE w:val="0"/>
              <w:autoSpaceDN w:val="0"/>
              <w:adjustRightInd w:val="0"/>
              <w:spacing w:line="23" w:lineRule="atLeast"/>
              <w:jc w:val="both"/>
              <w:rPr>
                <w:b/>
              </w:rPr>
            </w:pPr>
            <w:r w:rsidRPr="002356B9">
              <w:rPr>
                <w:b/>
              </w:rPr>
              <w:t>РР. Художественное чтение наизусть как интерпретация басни.</w:t>
            </w:r>
          </w:p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rPr>
                <w:b/>
                <w:lang w:eastAsia="ar-SA"/>
              </w:rPr>
              <w:t>Чтение наизусть басен И.А.Крылова.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12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rPr>
                <w:b/>
              </w:rPr>
              <w:t>А. С. Пушкин</w:t>
            </w:r>
            <w:r w:rsidRPr="002356B9">
              <w:t>. Лицейские годы. Тема дружбы в стихотворении «И. И. Пущину».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13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 xml:space="preserve">«Узник». Вольнолюбивые устремления поэта. Народно- </w:t>
            </w:r>
            <w:r w:rsidRPr="002356B9">
              <w:lastRenderedPageBreak/>
              <w:t>поэтический колорит стихотворения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lastRenderedPageBreak/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lastRenderedPageBreak/>
              <w:t>14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  <w:r>
              <w:t>«Зимнее утро», «Зимний вечер».</w:t>
            </w:r>
            <w:r w:rsidRPr="002356B9">
              <w:t xml:space="preserve"> Мотивы единства человека и  природы.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15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А.С.Пушкин.  Изображение русского барства в романе «Дубровский».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16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 xml:space="preserve">Дубровский – старший и </w:t>
            </w:r>
            <w:proofErr w:type="spellStart"/>
            <w:r w:rsidRPr="002356B9">
              <w:t>Троекуров</w:t>
            </w:r>
            <w:proofErr w:type="spellEnd"/>
            <w:r w:rsidRPr="002356B9">
              <w:t xml:space="preserve"> в романе А.С.Пушкина «Дубровский»</w:t>
            </w:r>
            <w: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17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Протест Владимира Дубровского против произвола и деспотизма в романе А.С.Пушкина «Дубровский».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18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Бунт крестьян в романе А.С.Пушкина «Дубровский».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19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Защита чести, независимости личности в романе А.С.Пушкина «Дубровский»</w:t>
            </w:r>
            <w: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20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 xml:space="preserve">Романтическая история любви Владимира Дубровского и Маши </w:t>
            </w:r>
            <w:proofErr w:type="spellStart"/>
            <w:r w:rsidRPr="002356B9">
              <w:t>Троекуровой</w:t>
            </w:r>
            <w:proofErr w:type="spellEnd"/>
            <w:r w:rsidRPr="002356B9"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21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 xml:space="preserve">Обобщение по роману «Дубровский». Традиции приключенческого романа в произведении.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22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Подготовка к сочинению по роману А.С.Пушкина «Дубровский».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23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b/>
              </w:rPr>
            </w:pPr>
            <w:r w:rsidRPr="002356B9">
              <w:rPr>
                <w:b/>
              </w:rPr>
              <w:t>РР.  Сочинение. История жизни Владимира Дубровского (по роману А.С.Пушкина «Дубровский»).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  <w:r w:rsidRPr="002356B9">
              <w:rPr>
                <w:rFonts w:eastAsia="Calibri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24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b/>
              </w:rPr>
            </w:pPr>
            <w:proofErr w:type="spellStart"/>
            <w:r w:rsidRPr="002356B9">
              <w:rPr>
                <w:b/>
              </w:rPr>
              <w:t>Вн.чт</w:t>
            </w:r>
            <w:proofErr w:type="spellEnd"/>
            <w:r w:rsidRPr="002356B9">
              <w:rPr>
                <w:b/>
              </w:rPr>
              <w:t>.</w:t>
            </w:r>
          </w:p>
          <w:p w:rsidR="00D604ED" w:rsidRPr="002356B9" w:rsidRDefault="00D604ED" w:rsidP="00CC0F38">
            <w:pPr>
              <w:tabs>
                <w:tab w:val="left" w:pos="6341"/>
              </w:tabs>
              <w:rPr>
                <w:b/>
              </w:rPr>
            </w:pPr>
            <w:r w:rsidRPr="002356B9">
              <w:rPr>
                <w:b/>
              </w:rPr>
              <w:t xml:space="preserve">А.С.Пушкин «Повести покойного Ивана Петровича Белкина»  («Барышня-крестьянка»).               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25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Образ автора - повествователя в повести «Барышня-крестьянка».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26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rPr>
                <w:b/>
              </w:rPr>
              <w:t>М.Ю.Лермонтов.</w:t>
            </w:r>
            <w:r w:rsidRPr="002356B9">
              <w:t xml:space="preserve">  Чувство одиночества и тоски в стихотворении М.Ю.Лермонтова  «Тучи». Прием сравнения как основа построения произведения.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27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 xml:space="preserve">Тема красоты и гармонии с миром в стихотворении М.Ю.Лермонтова «Листок», «На севере диком…»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28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Особенности выражения темы одиночества в стихотворениях М.Ю.Лермонтова «Утес», «Три пальмы».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29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4B3D6A" w:rsidRDefault="00D604ED" w:rsidP="00CC0F38">
            <w:pPr>
              <w:tabs>
                <w:tab w:val="left" w:pos="6341"/>
              </w:tabs>
              <w:autoSpaceDE w:val="0"/>
              <w:autoSpaceDN w:val="0"/>
              <w:adjustRightInd w:val="0"/>
              <w:spacing w:line="23" w:lineRule="atLeast"/>
              <w:jc w:val="both"/>
              <w:rPr>
                <w:b/>
              </w:rPr>
            </w:pPr>
            <w:r w:rsidRPr="002356B9">
              <w:rPr>
                <w:b/>
              </w:rPr>
              <w:t>РР.</w:t>
            </w:r>
            <w:r>
              <w:rPr>
                <w:b/>
              </w:rPr>
              <w:t xml:space="preserve"> </w:t>
            </w:r>
            <w:r w:rsidRPr="002356B9">
              <w:rPr>
                <w:b/>
              </w:rPr>
              <w:t>Художественное чтение как вид интерпретации текста. Чтение наизусть.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30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rPr>
                <w:b/>
              </w:rPr>
              <w:t>Проверочная  работа по стихотворениям М.Ю.Лермонтова.</w:t>
            </w:r>
            <w:r w:rsidRPr="002356B9"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31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81289C" w:rsidRDefault="00D604ED" w:rsidP="00CC0F38">
            <w:pPr>
              <w:tabs>
                <w:tab w:val="left" w:pos="6341"/>
              </w:tabs>
              <w:autoSpaceDE w:val="0"/>
              <w:autoSpaceDN w:val="0"/>
              <w:adjustRightInd w:val="0"/>
              <w:rPr>
                <w:rFonts w:eastAsia="Calibri"/>
                <w:iCs/>
                <w:lang w:eastAsia="en-US"/>
              </w:rPr>
            </w:pPr>
            <w:r w:rsidRPr="0081289C">
              <w:rPr>
                <w:rFonts w:eastAsia="Calibri"/>
                <w:b/>
                <w:bCs/>
                <w:lang w:eastAsia="en-US"/>
              </w:rPr>
              <w:t xml:space="preserve">Н.В. Гоголь. </w:t>
            </w:r>
            <w:r w:rsidRPr="0081289C">
              <w:rPr>
                <w:rFonts w:eastAsia="Calibri"/>
                <w:iCs/>
                <w:lang w:eastAsia="en-US"/>
              </w:rPr>
              <w:t>«Повесть о</w:t>
            </w:r>
          </w:p>
          <w:p w:rsidR="00D604ED" w:rsidRPr="0081289C" w:rsidRDefault="00D604ED" w:rsidP="00CC0F38">
            <w:pPr>
              <w:tabs>
                <w:tab w:val="left" w:pos="6341"/>
              </w:tabs>
              <w:autoSpaceDE w:val="0"/>
              <w:autoSpaceDN w:val="0"/>
              <w:adjustRightInd w:val="0"/>
              <w:rPr>
                <w:rFonts w:eastAsia="Calibri"/>
                <w:iCs/>
                <w:lang w:eastAsia="en-US"/>
              </w:rPr>
            </w:pPr>
            <w:r w:rsidRPr="0081289C">
              <w:rPr>
                <w:rFonts w:eastAsia="Calibri"/>
                <w:iCs/>
                <w:lang w:eastAsia="en-US"/>
              </w:rPr>
              <w:lastRenderedPageBreak/>
              <w:t>том, как поссорился Иван Иванович с Иваном Никифоровичем».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lastRenderedPageBreak/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lastRenderedPageBreak/>
              <w:t>32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rPr>
                <w:b/>
              </w:rPr>
              <w:t>И. С. Тургенев.</w:t>
            </w:r>
            <w:r w:rsidRPr="002356B9">
              <w:t xml:space="preserve"> «</w:t>
            </w:r>
            <w:proofErr w:type="spellStart"/>
            <w:r w:rsidRPr="002356B9">
              <w:t>Бежин</w:t>
            </w:r>
            <w:proofErr w:type="spellEnd"/>
            <w:r w:rsidRPr="002356B9">
              <w:t xml:space="preserve"> луг»: образы автора и рассказчика. Образ автора, его сочувственное отношение к крестьянским детям. Образ рассказчика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33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«</w:t>
            </w:r>
            <w:proofErr w:type="spellStart"/>
            <w:r w:rsidRPr="002356B9">
              <w:t>Бежин</w:t>
            </w:r>
            <w:proofErr w:type="spellEnd"/>
            <w:r w:rsidRPr="002356B9">
              <w:t xml:space="preserve"> луг»: образы крестьянских детей. Портреты и рассказы мальчиков, их духовный мир. Пытливость, любознательность, впечатлительность.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34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Роль картин природы в рассказе «</w:t>
            </w:r>
            <w:proofErr w:type="spellStart"/>
            <w:r w:rsidRPr="002356B9">
              <w:t>Бежин</w:t>
            </w:r>
            <w:proofErr w:type="spellEnd"/>
            <w:r w:rsidRPr="002356B9">
              <w:t xml:space="preserve"> луг».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35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b/>
              </w:rPr>
            </w:pPr>
            <w:r w:rsidRPr="002356B9">
              <w:rPr>
                <w:b/>
                <w:bCs/>
                <w:shd w:val="clear" w:color="auto" w:fill="FFFFFF"/>
              </w:rPr>
              <w:t>РР. Классное сочинение по произведению И.С. Тургенева «</w:t>
            </w:r>
            <w:proofErr w:type="spellStart"/>
            <w:r w:rsidRPr="002356B9">
              <w:rPr>
                <w:b/>
                <w:bCs/>
                <w:shd w:val="clear" w:color="auto" w:fill="FFFFFF"/>
              </w:rPr>
              <w:t>Бежин</w:t>
            </w:r>
            <w:proofErr w:type="spellEnd"/>
            <w:r w:rsidRPr="002356B9">
              <w:rPr>
                <w:b/>
                <w:bCs/>
                <w:shd w:val="clear" w:color="auto" w:fill="FFFFFF"/>
              </w:rPr>
              <w:t xml:space="preserve"> луг».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36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rPr>
                <w:b/>
              </w:rPr>
              <w:t>И. Тютчев.</w:t>
            </w:r>
            <w:r w:rsidRPr="002356B9">
              <w:t xml:space="preserve"> Природа  в стихотворениях Ф. И. Тютчева «Неохотно и несмело...», «Листья». 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37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Земная обреченность  человека в стихотворении Ф.И.Тютчева «С поляны коршун поднялся...».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38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rPr>
                <w:b/>
              </w:rPr>
              <w:t>А. А. Фет.</w:t>
            </w:r>
            <w:r w:rsidRPr="002356B9">
              <w:t xml:space="preserve">  Слово о поэте.</w:t>
            </w:r>
            <w:r>
              <w:t xml:space="preserve"> «Как беден наш язык! Хочу и не могу…».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39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А. А. Фет. «Ещё майская ночь», «Учись у них – у дуба, у берёзы…». Переплетение и взаимодействие тем природы и любви.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40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rPr>
                <w:b/>
              </w:rPr>
              <w:t>РР</w:t>
            </w:r>
            <w:r>
              <w:rPr>
                <w:b/>
              </w:rPr>
              <w:t>.</w:t>
            </w:r>
            <w:r w:rsidRPr="002356B9">
              <w:rPr>
                <w:b/>
              </w:rPr>
              <w:t xml:space="preserve"> Выразительное чтение наизусть стихотворений Ф.И.Тютчева и А.А.Фета.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41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rPr>
                <w:b/>
              </w:rPr>
              <w:t>Н.А.Некрасов.</w:t>
            </w:r>
            <w:r w:rsidRPr="002356B9">
              <w:t xml:space="preserve"> Стихотворение «Железная дорога». Картины подневольного труда. Роль пейзажа. Значение эпиграфа.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42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Н.А.Некрасов. Композиция стихотворения «Железная дорога». Надежда поэта на «пору прекрасную» в жизни народа.</w:t>
            </w:r>
            <w:r>
              <w:t xml:space="preserve"> Трехсложные размеры стиха.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43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rPr>
                <w:b/>
                <w:spacing w:val="-3"/>
              </w:rPr>
              <w:t>Н.С. Лесков.</w:t>
            </w:r>
            <w:r w:rsidRPr="002356B9">
              <w:rPr>
                <w:spacing w:val="-3"/>
              </w:rPr>
              <w:t xml:space="preserve"> </w:t>
            </w:r>
            <w:r w:rsidRPr="002356B9">
              <w:rPr>
                <w:spacing w:val="-2"/>
              </w:rPr>
              <w:t>«Сказ о туль</w:t>
            </w:r>
            <w:r w:rsidRPr="002356B9">
              <w:rPr>
                <w:spacing w:val="-2"/>
              </w:rPr>
              <w:softHyphen/>
            </w:r>
            <w:r w:rsidRPr="002356B9">
              <w:t xml:space="preserve">ском косом левше и о </w:t>
            </w:r>
            <w:r w:rsidRPr="002356B9">
              <w:rPr>
                <w:spacing w:val="-3"/>
              </w:rPr>
              <w:t>стальной бло</w:t>
            </w:r>
            <w:r w:rsidRPr="002356B9">
              <w:rPr>
                <w:spacing w:val="-3"/>
              </w:rPr>
              <w:softHyphen/>
            </w:r>
            <w:r w:rsidRPr="002356B9">
              <w:rPr>
                <w:spacing w:val="-1"/>
              </w:rPr>
              <w:t>хе». Изобра</w:t>
            </w:r>
            <w:r w:rsidRPr="002356B9">
              <w:rPr>
                <w:spacing w:val="-1"/>
              </w:rPr>
              <w:softHyphen/>
            </w:r>
            <w:r w:rsidRPr="002356B9">
              <w:rPr>
                <w:spacing w:val="-3"/>
              </w:rPr>
              <w:t>жение русско</w:t>
            </w:r>
            <w:r w:rsidRPr="002356B9">
              <w:rPr>
                <w:spacing w:val="-3"/>
              </w:rPr>
              <w:softHyphen/>
            </w:r>
            <w:r w:rsidRPr="002356B9">
              <w:rPr>
                <w:spacing w:val="-2"/>
              </w:rPr>
              <w:t>го характера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44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 xml:space="preserve">Народ и </w:t>
            </w:r>
            <w:r w:rsidRPr="002356B9">
              <w:rPr>
                <w:spacing w:val="-2"/>
              </w:rPr>
              <w:t>власть в сказе о Левше.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45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«Левша»: язык сказа. Понятие об иронии. Особенности языка сказа: комический эффект, создаваемый игрой слов, народной этимологией.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4</w:t>
            </w:r>
            <w:r w:rsidR="00C81634">
              <w:t>6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4B3D6A" w:rsidRDefault="00D604ED" w:rsidP="00CC0F38">
            <w:pPr>
              <w:widowControl w:val="0"/>
              <w:tabs>
                <w:tab w:val="left" w:pos="6341"/>
              </w:tabs>
              <w:suppressAutoHyphens/>
              <w:autoSpaceDE w:val="0"/>
              <w:spacing w:line="23" w:lineRule="atLeast"/>
              <w:rPr>
                <w:b/>
                <w:lang w:eastAsia="hi-IN" w:bidi="hi-IN"/>
              </w:rPr>
            </w:pPr>
            <w:r w:rsidRPr="002356B9">
              <w:rPr>
                <w:b/>
                <w:lang w:eastAsia="hi-IN" w:bidi="hi-IN"/>
              </w:rPr>
              <w:t>РР.</w:t>
            </w:r>
            <w:r>
              <w:rPr>
                <w:b/>
                <w:lang w:eastAsia="hi-IN" w:bidi="hi-IN"/>
              </w:rPr>
              <w:t xml:space="preserve"> </w:t>
            </w:r>
            <w:r w:rsidRPr="002356B9">
              <w:rPr>
                <w:b/>
                <w:lang w:eastAsia="ar-SA"/>
              </w:rPr>
              <w:t>Подготовка</w:t>
            </w:r>
            <w:r w:rsidRPr="002356B9">
              <w:rPr>
                <w:b/>
                <w:spacing w:val="-15"/>
                <w:lang w:eastAsia="ar-SA"/>
              </w:rPr>
              <w:t xml:space="preserve">  </w:t>
            </w:r>
            <w:r w:rsidRPr="002356B9">
              <w:rPr>
                <w:b/>
                <w:lang w:eastAsia="ar-SA"/>
              </w:rPr>
              <w:t>к</w:t>
            </w:r>
            <w:r w:rsidRPr="002356B9">
              <w:rPr>
                <w:b/>
                <w:spacing w:val="-15"/>
                <w:lang w:eastAsia="ar-SA"/>
              </w:rPr>
              <w:t xml:space="preserve">  </w:t>
            </w:r>
            <w:r w:rsidRPr="002356B9">
              <w:rPr>
                <w:b/>
                <w:lang w:eastAsia="ar-SA"/>
              </w:rPr>
              <w:t>сочинению</w:t>
            </w:r>
            <w:r w:rsidRPr="002356B9">
              <w:rPr>
                <w:b/>
                <w:spacing w:val="-15"/>
                <w:lang w:eastAsia="ar-SA"/>
              </w:rPr>
              <w:t xml:space="preserve">  </w:t>
            </w:r>
            <w:r w:rsidRPr="002356B9">
              <w:rPr>
                <w:b/>
                <w:lang w:eastAsia="ar-SA"/>
              </w:rPr>
              <w:lastRenderedPageBreak/>
              <w:t>«Лучшие</w:t>
            </w:r>
            <w:r w:rsidRPr="002356B9">
              <w:rPr>
                <w:b/>
                <w:spacing w:val="-15"/>
                <w:lang w:eastAsia="ar-SA"/>
              </w:rPr>
              <w:t xml:space="preserve">  </w:t>
            </w:r>
            <w:r w:rsidRPr="002356B9">
              <w:rPr>
                <w:b/>
                <w:lang w:eastAsia="ar-SA"/>
              </w:rPr>
              <w:t>качества</w:t>
            </w:r>
            <w:r w:rsidRPr="002356B9">
              <w:rPr>
                <w:b/>
                <w:spacing w:val="-15"/>
                <w:lang w:eastAsia="ar-SA"/>
              </w:rPr>
              <w:t xml:space="preserve">  </w:t>
            </w:r>
            <w:r w:rsidRPr="002356B9">
              <w:rPr>
                <w:b/>
                <w:lang w:eastAsia="ar-SA"/>
              </w:rPr>
              <w:t>русского</w:t>
            </w:r>
            <w:r w:rsidRPr="002356B9">
              <w:rPr>
                <w:b/>
                <w:spacing w:val="-15"/>
                <w:lang w:eastAsia="ar-SA"/>
              </w:rPr>
              <w:t xml:space="preserve">  </w:t>
            </w:r>
            <w:r w:rsidRPr="002356B9">
              <w:rPr>
                <w:b/>
                <w:lang w:eastAsia="ar-SA"/>
              </w:rPr>
              <w:t>народа</w:t>
            </w:r>
            <w:r w:rsidRPr="002356B9">
              <w:rPr>
                <w:b/>
                <w:spacing w:val="-15"/>
                <w:lang w:eastAsia="ar-SA"/>
              </w:rPr>
              <w:t xml:space="preserve">  </w:t>
            </w:r>
            <w:r w:rsidRPr="002356B9">
              <w:rPr>
                <w:b/>
                <w:lang w:eastAsia="ar-SA"/>
              </w:rPr>
              <w:t>в</w:t>
            </w:r>
            <w:r w:rsidRPr="002356B9">
              <w:rPr>
                <w:b/>
                <w:spacing w:val="-15"/>
                <w:lang w:eastAsia="ar-SA"/>
              </w:rPr>
              <w:t xml:space="preserve">  </w:t>
            </w:r>
            <w:r w:rsidRPr="002356B9">
              <w:rPr>
                <w:b/>
                <w:lang w:eastAsia="ar-SA"/>
              </w:rPr>
              <w:t>стихотворении Н. А. Некрасова “Железная дорога”</w:t>
            </w:r>
            <w:r w:rsidRPr="002356B9">
              <w:rPr>
                <w:b/>
                <w:spacing w:val="-15"/>
                <w:lang w:eastAsia="ar-SA"/>
              </w:rPr>
              <w:t xml:space="preserve"> и в </w:t>
            </w:r>
            <w:r w:rsidRPr="002356B9">
              <w:rPr>
                <w:b/>
                <w:lang w:eastAsia="ar-SA"/>
              </w:rPr>
              <w:t xml:space="preserve">сказе </w:t>
            </w:r>
            <w:r w:rsidRPr="002356B9">
              <w:rPr>
                <w:b/>
                <w:spacing w:val="-15"/>
                <w:lang w:eastAsia="ar-SA"/>
              </w:rPr>
              <w:t xml:space="preserve">Н. С. </w:t>
            </w:r>
            <w:r w:rsidRPr="002356B9">
              <w:rPr>
                <w:b/>
                <w:lang w:eastAsia="ar-SA"/>
              </w:rPr>
              <w:t>Лескова “Левша”»</w:t>
            </w:r>
            <w:r>
              <w:rPr>
                <w:b/>
                <w:lang w:eastAsia="ar-SA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lastRenderedPageBreak/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lastRenderedPageBreak/>
              <w:t>47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proofErr w:type="spellStart"/>
            <w:r w:rsidRPr="002356B9">
              <w:rPr>
                <w:b/>
              </w:rPr>
              <w:t>Вн</w:t>
            </w:r>
            <w:proofErr w:type="spellEnd"/>
            <w:r w:rsidRPr="002356B9">
              <w:rPr>
                <w:b/>
              </w:rPr>
              <w:t>. чт.</w:t>
            </w:r>
            <w:r w:rsidRPr="002356B9">
              <w:t xml:space="preserve"> А. Н. Островский. «Снегурочка» (сцены). Сказочные сюжеты, добрые и злые персонажи, волшебные предметы. Нравственные проблемы и поучительный характер литературных сказок.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48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rPr>
                <w:b/>
              </w:rPr>
              <w:t>А. П. Чехов</w:t>
            </w:r>
            <w:r w:rsidRPr="002356B9">
              <w:t>. «Толстый и тонкий». Разоблачение лицемерия в рассказе. Речь героев и художественная деталь как источник юмора.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49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b/>
              </w:rPr>
            </w:pPr>
            <w:proofErr w:type="spellStart"/>
            <w:r w:rsidRPr="002356B9">
              <w:rPr>
                <w:b/>
              </w:rPr>
              <w:t>Вн.чт</w:t>
            </w:r>
            <w:proofErr w:type="spellEnd"/>
            <w:r w:rsidRPr="002356B9">
              <w:rPr>
                <w:b/>
              </w:rPr>
              <w:t xml:space="preserve">. </w:t>
            </w:r>
            <w:r w:rsidRPr="002356B9">
              <w:t xml:space="preserve">Рассказы А. П. Чехова. «Среди героев Антоши </w:t>
            </w:r>
            <w:proofErr w:type="spellStart"/>
            <w:r w:rsidRPr="002356B9">
              <w:t>Чехонте</w:t>
            </w:r>
            <w:proofErr w:type="spellEnd"/>
            <w:r w:rsidRPr="002356B9">
              <w:t>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50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b/>
              </w:rPr>
            </w:pPr>
            <w:r w:rsidRPr="002356B9">
              <w:rPr>
                <w:b/>
              </w:rPr>
              <w:t xml:space="preserve">Родная природа в  стихотворениях русских поэтов XIX века. </w:t>
            </w:r>
          </w:p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rPr>
                <w:b/>
              </w:rPr>
              <w:t>Е.А.Баратынский.</w:t>
            </w:r>
            <w:r w:rsidRPr="002356B9">
              <w:t xml:space="preserve"> Стихотворение «Весна, весна! Как воздух чист</w:t>
            </w:r>
            <w:proofErr w:type="gramStart"/>
            <w:r w:rsidRPr="002356B9">
              <w:t>!...», «</w:t>
            </w:r>
            <w:proofErr w:type="gramEnd"/>
            <w:r w:rsidRPr="002356B9">
              <w:t>Чудный град порой сольётся».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  <w:p w:rsidR="00D604ED" w:rsidRPr="002356B9" w:rsidRDefault="00D604ED" w:rsidP="00CC0F38">
            <w:pPr>
              <w:tabs>
                <w:tab w:val="left" w:pos="6341"/>
              </w:tabs>
            </w:pPr>
          </w:p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51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 </w:t>
            </w:r>
            <w:r w:rsidRPr="002356B9">
              <w:rPr>
                <w:b/>
              </w:rPr>
              <w:t>Я.П. Полонский</w:t>
            </w:r>
            <w:r w:rsidRPr="002356B9">
              <w:t xml:space="preserve">  «По горам две хмурых тучи…», «Посмотри – какая мгла…»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52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rPr>
                <w:b/>
              </w:rPr>
              <w:t> А.К. Толстой</w:t>
            </w:r>
            <w:r w:rsidRPr="002356B9">
              <w:t>. «Где гнутся над омутом лозы...».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9459" w:type="dxa"/>
            <w:gridSpan w:val="6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4B3D6A" w:rsidRDefault="00D604ED" w:rsidP="00326D65">
            <w:pPr>
              <w:tabs>
                <w:tab w:val="left" w:pos="6341"/>
              </w:tabs>
              <w:jc w:val="center"/>
              <w:rPr>
                <w:rFonts w:eastAsia="roboto"/>
                <w:b/>
              </w:rPr>
            </w:pPr>
            <w:r>
              <w:rPr>
                <w:b/>
              </w:rPr>
              <w:t>ЛИТЕРАТУРА</w:t>
            </w:r>
            <w:r w:rsidRPr="002356B9">
              <w:rPr>
                <w:b/>
              </w:rPr>
              <w:t> XX ВЕКА</w:t>
            </w:r>
            <w:r>
              <w:rPr>
                <w:b/>
              </w:rPr>
              <w:t xml:space="preserve"> (28 ч.+4</w:t>
            </w:r>
            <w:r w:rsidRPr="002356B9">
              <w:rPr>
                <w:b/>
              </w:rPr>
              <w:t>РР</w:t>
            </w:r>
            <w:r>
              <w:rPr>
                <w:b/>
              </w:rPr>
              <w:t>+1КР</w:t>
            </w:r>
            <w:r w:rsidRPr="002356B9">
              <w:rPr>
                <w:b/>
              </w:rPr>
              <w:t>)</w:t>
            </w: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53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8F2491" w:rsidRDefault="00D604ED" w:rsidP="00CC0F38">
            <w:pPr>
              <w:tabs>
                <w:tab w:val="left" w:pos="6341"/>
              </w:tabs>
            </w:pPr>
            <w:r w:rsidRPr="002356B9">
              <w:rPr>
                <w:b/>
              </w:rPr>
              <w:t>А. И. Куприн</w:t>
            </w:r>
            <w:r w:rsidRPr="002356B9">
              <w:t>. «Чудесный доктор»: герой и прототип. Краткий рассказ о пис</w:t>
            </w:r>
            <w:r>
              <w:t>ателе. Реальная основа и содер</w:t>
            </w:r>
            <w:r w:rsidRPr="002356B9">
              <w:t>жание рассказа. Образ главного героя. Герой и его прототип Н. И. Пирогов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54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«Чудесный доктор»   как рождественский рассказ.</w:t>
            </w:r>
          </w:p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Тема служения людям. Смысл названия рассказа. Понятие о рождественском рассказе.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55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 xml:space="preserve">Жестокая реальность и романтическая мечта в повести </w:t>
            </w:r>
            <w:r w:rsidRPr="002356B9">
              <w:rPr>
                <w:b/>
              </w:rPr>
              <w:t>А.С.Грина</w:t>
            </w:r>
            <w:r w:rsidRPr="002356B9">
              <w:t xml:space="preserve"> «Алые паруса».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56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Душевная чистота главных героев в повести А.С.Грина «Алые паруса»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57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Отношение автора к героям повести «Алые паруса».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58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rPr>
                <w:b/>
              </w:rPr>
              <w:t>А. П. Платонов</w:t>
            </w:r>
            <w:r w:rsidRPr="002356B9">
              <w:t xml:space="preserve">. Краткий рассказ о писателе. Сказка-быль «Неизвестный цветок».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59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pStyle w:val="ParagraphStyle"/>
              <w:tabs>
                <w:tab w:val="left" w:pos="6341"/>
              </w:tabs>
              <w:spacing w:line="276" w:lineRule="auto"/>
              <w:jc w:val="both"/>
              <w:rPr>
                <w:rFonts w:eastAsia="Times New Roman" w:cs="Times New Roman"/>
              </w:rPr>
            </w:pPr>
            <w:r w:rsidRPr="002356B9">
              <w:rPr>
                <w:rFonts w:eastAsia="Times New Roman" w:cs="Times New Roman"/>
              </w:rPr>
              <w:t xml:space="preserve"> «Неизвестный цветок». </w:t>
            </w:r>
            <w:proofErr w:type="gramStart"/>
            <w:r w:rsidRPr="002356B9">
              <w:rPr>
                <w:rFonts w:eastAsia="Times New Roman" w:cs="Times New Roman"/>
              </w:rPr>
              <w:t>Прекрасное</w:t>
            </w:r>
            <w:proofErr w:type="gramEnd"/>
            <w:r w:rsidRPr="002356B9">
              <w:rPr>
                <w:rFonts w:eastAsia="Times New Roman" w:cs="Times New Roman"/>
              </w:rPr>
              <w:t xml:space="preserve"> вокруг нас.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lastRenderedPageBreak/>
              <w:t>60-61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rPr>
                <w:b/>
              </w:rPr>
              <w:t>Стихотворения о Великой Отечественной войне</w:t>
            </w:r>
            <w:r w:rsidRPr="002356B9">
              <w:t xml:space="preserve">. К. М. Симонов. «Ты помнишь, Алёша, дороги Смоленщины…».  Трудные солдатские будни. Скорбная память </w:t>
            </w:r>
            <w:proofErr w:type="gramStart"/>
            <w:r w:rsidRPr="002356B9">
              <w:t>о</w:t>
            </w:r>
            <w:proofErr w:type="gramEnd"/>
            <w:r w:rsidRPr="002356B9">
              <w:t xml:space="preserve"> павших на полях сражений. Образ русского народа. Д. С. Самойлов.   «Сороковые».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62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b/>
              </w:rPr>
            </w:pPr>
            <w:r w:rsidRPr="002356B9">
              <w:rPr>
                <w:b/>
              </w:rPr>
              <w:t>РР. Художественное чтение как вид интерпретации текста. Чтение наизусть стихотворений о войне.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>
              <w:t>63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b/>
              </w:rPr>
            </w:pPr>
            <w:r w:rsidRPr="00440D0B">
              <w:rPr>
                <w:b/>
                <w:bCs/>
              </w:rPr>
              <w:t xml:space="preserve">М. М. Пришвин. </w:t>
            </w:r>
            <w:r w:rsidRPr="00440D0B">
              <w:rPr>
                <w:bCs/>
              </w:rPr>
              <w:t>Сказка-быль «Кладовая солнца».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  <w: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>
              <w:t>64-65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440D0B" w:rsidRDefault="00D604ED" w:rsidP="00CC0F38">
            <w:pPr>
              <w:tabs>
                <w:tab w:val="left" w:pos="6341"/>
              </w:tabs>
            </w:pPr>
            <w:r w:rsidRPr="00440D0B">
              <w:rPr>
                <w:b/>
              </w:rPr>
              <w:t>М.М.Пришвин</w:t>
            </w:r>
            <w:r w:rsidRPr="00440D0B">
              <w:t xml:space="preserve">. </w:t>
            </w:r>
            <w:r w:rsidRPr="00440D0B">
              <w:rPr>
                <w:bCs/>
                <w:color w:val="000000"/>
                <w:shd w:val="clear" w:color="auto" w:fill="FFFFFF"/>
              </w:rPr>
              <w:t>Анализ содержания сказки-были «Кладовая солнца».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>
              <w:t>66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440D0B" w:rsidRDefault="00D604ED" w:rsidP="00CC0F38">
            <w:pPr>
              <w:tabs>
                <w:tab w:val="left" w:pos="6341"/>
              </w:tabs>
              <w:rPr>
                <w:b/>
                <w:bCs/>
                <w:i/>
                <w:iCs/>
              </w:rPr>
            </w:pPr>
            <w:r w:rsidRPr="00440D0B">
              <w:t>Особенности композиции и смысл названия сказки-были М. М. Пришвина «Кладовая солнца». </w:t>
            </w:r>
          </w:p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shd w:val="clear" w:color="auto" w:fill="FFFFFF"/>
              <w:tabs>
                <w:tab w:val="left" w:pos="6341"/>
              </w:tabs>
              <w:rPr>
                <w:rFonts w:eastAsia="Calibri"/>
                <w:lang w:eastAsia="en-US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>
              <w:t>67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440D0B" w:rsidRDefault="00D604ED" w:rsidP="00CC0F38">
            <w:pPr>
              <w:tabs>
                <w:tab w:val="left" w:pos="6341"/>
              </w:tabs>
              <w:rPr>
                <w:b/>
              </w:rPr>
            </w:pPr>
            <w:r>
              <w:rPr>
                <w:b/>
              </w:rPr>
              <w:t>Устное сочинение</w:t>
            </w:r>
            <w:r>
              <w:rPr>
                <w:color w:val="000000"/>
                <w:shd w:val="clear" w:color="auto" w:fill="FFFFFF"/>
              </w:rPr>
              <w:t> «Человек и природа в сказке-</w:t>
            </w:r>
            <w:r w:rsidRPr="00440D0B">
              <w:rPr>
                <w:color w:val="000000"/>
                <w:shd w:val="clear" w:color="auto" w:fill="FFFFFF"/>
              </w:rPr>
              <w:t>были М. М. Пришвина «Кладовая солнца».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shd w:val="clear" w:color="auto" w:fill="FFFFFF"/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>
              <w:t>68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rPr>
                <w:b/>
              </w:rPr>
              <w:t>В. П. Астафьев.</w:t>
            </w:r>
            <w:r w:rsidRPr="002356B9">
              <w:t xml:space="preserve"> «Конь с розовой гривой»: сюжет и герои. Изображение жизни и быта сибирской деревни в предвоенные годы. Яркость и самобытность героев рассказа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>
              <w:t>69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«Конь с розовой гривой»: проблематика рассказа, речь героев. Нравственные проблемы рассказа: честность, доброта, понятие долга. Особенности использования народной речи. Юмор. Речевая характеристика героев. Герой-повествователь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pStyle w:val="af3"/>
              <w:tabs>
                <w:tab w:val="left" w:pos="6341"/>
              </w:tabs>
              <w:spacing w:line="276" w:lineRule="auto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>
              <w:t>70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b/>
              </w:rPr>
            </w:pPr>
            <w:r w:rsidRPr="002356B9">
              <w:rPr>
                <w:b/>
              </w:rPr>
              <w:t>РР. В. П. Астафьев. «Конь с розовой гривой». Подготовка к домашнему письменному ответу на проблемный вопрос.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8F2491" w:rsidRDefault="00D604ED" w:rsidP="00C81634">
            <w:pPr>
              <w:tabs>
                <w:tab w:val="left" w:pos="6341"/>
              </w:tabs>
              <w:jc w:val="center"/>
            </w:pPr>
            <w:r>
              <w:t>71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8F2491" w:rsidRDefault="00D604ED" w:rsidP="00CC0F38">
            <w:pPr>
              <w:tabs>
                <w:tab w:val="left" w:pos="6341"/>
              </w:tabs>
            </w:pPr>
            <w:r w:rsidRPr="008F2491">
              <w:rPr>
                <w:b/>
              </w:rPr>
              <w:t>В. Г. Распутин.</w:t>
            </w:r>
            <w:r w:rsidRPr="008F2491">
              <w:t xml:space="preserve"> «Уроки </w:t>
            </w:r>
            <w:proofErr w:type="gramStart"/>
            <w:r w:rsidRPr="008F2491">
              <w:t>французского</w:t>
            </w:r>
            <w:proofErr w:type="gramEnd"/>
            <w:r w:rsidRPr="008F2491">
              <w:t>». Отражение в рассказе трудностей послевоенного времени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8F2491" w:rsidRDefault="00D604ED" w:rsidP="00C81634">
            <w:pPr>
              <w:tabs>
                <w:tab w:val="left" w:pos="6341"/>
              </w:tabs>
              <w:jc w:val="center"/>
            </w:pPr>
            <w:r>
              <w:t>72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8F2491" w:rsidRDefault="00D604ED" w:rsidP="00CC0F38">
            <w:pPr>
              <w:tabs>
                <w:tab w:val="left" w:pos="6341"/>
              </w:tabs>
            </w:pPr>
            <w:r w:rsidRPr="008F2491">
              <w:t xml:space="preserve"> В. Г. Распутин. «Уроки </w:t>
            </w:r>
            <w:proofErr w:type="gramStart"/>
            <w:r w:rsidRPr="008F2491">
              <w:t>французского</w:t>
            </w:r>
            <w:proofErr w:type="gramEnd"/>
            <w:r w:rsidRPr="008F2491">
              <w:t>». Душевная щедрость учительницы в рассказе.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8F2491" w:rsidRDefault="00D604ED" w:rsidP="00C81634">
            <w:pPr>
              <w:tabs>
                <w:tab w:val="left" w:pos="6341"/>
              </w:tabs>
              <w:jc w:val="center"/>
            </w:pPr>
            <w:r>
              <w:t>73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8F2491" w:rsidRDefault="00D604ED" w:rsidP="00CC0F38">
            <w:pPr>
              <w:tabs>
                <w:tab w:val="left" w:pos="6341"/>
              </w:tabs>
            </w:pPr>
            <w:r w:rsidRPr="008F2491">
              <w:t xml:space="preserve">В. Г. Распутин «Уроки </w:t>
            </w:r>
            <w:proofErr w:type="gramStart"/>
            <w:r w:rsidRPr="008F2491">
              <w:t>французского</w:t>
            </w:r>
            <w:proofErr w:type="gramEnd"/>
            <w:r w:rsidRPr="008F2491">
              <w:t>». Нравственная проблематика произведения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shd w:val="clear" w:color="auto" w:fill="FFFFFF"/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>
              <w:t>74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8500CA" w:rsidRDefault="00D604ED" w:rsidP="00CC0F38">
            <w:pPr>
              <w:widowControl w:val="0"/>
              <w:tabs>
                <w:tab w:val="left" w:pos="6341"/>
              </w:tabs>
              <w:suppressAutoHyphens/>
              <w:autoSpaceDE w:val="0"/>
              <w:spacing w:line="23" w:lineRule="atLeast"/>
              <w:jc w:val="both"/>
              <w:rPr>
                <w:b/>
                <w:lang w:eastAsia="hi-IN" w:bidi="hi-IN"/>
              </w:rPr>
            </w:pPr>
            <w:proofErr w:type="spellStart"/>
            <w:r w:rsidRPr="002356B9">
              <w:rPr>
                <w:b/>
                <w:lang w:eastAsia="hi-IN" w:bidi="hi-IN"/>
              </w:rPr>
              <w:t>Вн</w:t>
            </w:r>
            <w:proofErr w:type="spellEnd"/>
            <w:r w:rsidRPr="002356B9">
              <w:rPr>
                <w:b/>
                <w:lang w:eastAsia="hi-IN" w:bidi="hi-IN"/>
              </w:rPr>
              <w:t>. чт.</w:t>
            </w:r>
            <w:r>
              <w:rPr>
                <w:b/>
                <w:lang w:eastAsia="hi-IN" w:bidi="hi-IN"/>
              </w:rPr>
              <w:t xml:space="preserve"> </w:t>
            </w:r>
            <w:r>
              <w:rPr>
                <w:b/>
                <w:lang w:eastAsia="ar-SA"/>
              </w:rPr>
              <w:t xml:space="preserve">В.В.Набоков </w:t>
            </w:r>
            <w:r>
              <w:rPr>
                <w:lang w:eastAsia="ar-SA"/>
              </w:rPr>
              <w:t>«Обида</w:t>
            </w:r>
            <w:r w:rsidRPr="008500CA">
              <w:rPr>
                <w:lang w:eastAsia="ar-SA"/>
              </w:rPr>
              <w:t>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>
              <w:t>75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Default="00D604ED" w:rsidP="00CC0F38">
            <w:pPr>
              <w:widowControl w:val="0"/>
              <w:tabs>
                <w:tab w:val="left" w:pos="6341"/>
              </w:tabs>
              <w:suppressAutoHyphens/>
              <w:autoSpaceDE w:val="0"/>
              <w:spacing w:line="23" w:lineRule="atLeast"/>
              <w:rPr>
                <w:b/>
                <w:lang w:eastAsia="hi-IN" w:bidi="hi-IN"/>
              </w:rPr>
            </w:pPr>
            <w:r w:rsidRPr="002356B9">
              <w:t>Особенности герое</w:t>
            </w:r>
            <w:proofErr w:type="gramStart"/>
            <w:r w:rsidRPr="002356B9">
              <w:t>в-</w:t>
            </w:r>
            <w:proofErr w:type="gramEnd"/>
            <w:r w:rsidRPr="002356B9">
              <w:t xml:space="preserve"> «чудиков» в рассказах </w:t>
            </w:r>
            <w:r w:rsidRPr="00440D0B">
              <w:rPr>
                <w:b/>
              </w:rPr>
              <w:t>В. М. Шукшина</w:t>
            </w:r>
          </w:p>
          <w:p w:rsidR="00D604ED" w:rsidRPr="002356B9" w:rsidRDefault="00D604ED" w:rsidP="00CC0F38">
            <w:pPr>
              <w:widowControl w:val="0"/>
              <w:tabs>
                <w:tab w:val="left" w:pos="6341"/>
              </w:tabs>
              <w:suppressAutoHyphens/>
              <w:autoSpaceDE w:val="0"/>
              <w:spacing w:line="23" w:lineRule="atLeast"/>
              <w:rPr>
                <w:b/>
                <w:lang w:eastAsia="hi-IN" w:bidi="hi-IN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>
              <w:lastRenderedPageBreak/>
              <w:t>76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Особенности герое</w:t>
            </w:r>
            <w:proofErr w:type="gramStart"/>
            <w:r w:rsidRPr="002356B9">
              <w:t>в-</w:t>
            </w:r>
            <w:proofErr w:type="gramEnd"/>
            <w:r w:rsidRPr="002356B9">
              <w:t xml:space="preserve"> «чудиков» в рассказах </w:t>
            </w:r>
            <w:r w:rsidRPr="00440D0B">
              <w:rPr>
                <w:b/>
              </w:rPr>
              <w:t>В. М. Шукшина</w:t>
            </w:r>
            <w:r w:rsidRPr="002356B9">
              <w:t>. Рассказ  «Критики».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8F2491" w:rsidRDefault="00D604ED" w:rsidP="00C81634">
            <w:pPr>
              <w:tabs>
                <w:tab w:val="left" w:pos="6341"/>
              </w:tabs>
              <w:jc w:val="center"/>
            </w:pPr>
            <w:r>
              <w:t>77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8F2491" w:rsidRDefault="00D604ED" w:rsidP="00CC0F38">
            <w:pPr>
              <w:tabs>
                <w:tab w:val="left" w:pos="6341"/>
              </w:tabs>
              <w:rPr>
                <w:color w:val="333333"/>
                <w:shd w:val="clear" w:color="auto" w:fill="FFFFFF"/>
              </w:rPr>
            </w:pPr>
            <w:r w:rsidRPr="00440D0B">
              <w:rPr>
                <w:shd w:val="clear" w:color="auto" w:fill="FFFFFF"/>
              </w:rPr>
              <w:t>Рассказ В.М.Шукшина «Срезал».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  <w: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8F2491" w:rsidRDefault="00D604ED" w:rsidP="00C81634">
            <w:pPr>
              <w:tabs>
                <w:tab w:val="left" w:pos="6341"/>
              </w:tabs>
              <w:jc w:val="center"/>
            </w:pPr>
            <w:r w:rsidRPr="008F2491">
              <w:t>78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8F2491" w:rsidRDefault="00D604ED" w:rsidP="00CC0F38">
            <w:pPr>
              <w:tabs>
                <w:tab w:val="left" w:pos="6341"/>
              </w:tabs>
            </w:pPr>
            <w:proofErr w:type="gramStart"/>
            <w:r>
              <w:rPr>
                <w:color w:val="333333"/>
                <w:shd w:val="clear" w:color="auto" w:fill="FFFFFF"/>
              </w:rPr>
              <w:t>Смешное</w:t>
            </w:r>
            <w:proofErr w:type="gramEnd"/>
            <w:r>
              <w:rPr>
                <w:color w:val="333333"/>
                <w:shd w:val="clear" w:color="auto" w:fill="FFFFFF"/>
              </w:rPr>
              <w:t xml:space="preserve"> в </w:t>
            </w:r>
            <w:r w:rsidRPr="008F2491">
              <w:rPr>
                <w:color w:val="333333"/>
                <w:shd w:val="clear" w:color="auto" w:fill="FFFFFF"/>
              </w:rPr>
              <w:t>рассказах </w:t>
            </w:r>
            <w:r w:rsidRPr="008F2491">
              <w:rPr>
                <w:b/>
                <w:bCs/>
                <w:color w:val="333333"/>
                <w:shd w:val="clear" w:color="auto" w:fill="FFFFFF"/>
              </w:rPr>
              <w:t>М</w:t>
            </w:r>
            <w:r w:rsidRPr="008F2491">
              <w:rPr>
                <w:color w:val="333333"/>
                <w:shd w:val="clear" w:color="auto" w:fill="FFFFFF"/>
              </w:rPr>
              <w:t>.</w:t>
            </w:r>
            <w:r w:rsidRPr="008F2491">
              <w:rPr>
                <w:b/>
                <w:bCs/>
                <w:color w:val="333333"/>
                <w:shd w:val="clear" w:color="auto" w:fill="FFFFFF"/>
              </w:rPr>
              <w:t>Зощенко.</w:t>
            </w:r>
            <w:r w:rsidRPr="008F2491">
              <w:rPr>
                <w:color w:val="333333"/>
                <w:shd w:val="clear" w:color="auto" w:fill="FFFFFF"/>
              </w:rPr>
              <w:t xml:space="preserve"> «</w:t>
            </w:r>
            <w:r w:rsidRPr="008F2491">
              <w:rPr>
                <w:bCs/>
                <w:color w:val="333333"/>
                <w:shd w:val="clear" w:color="auto" w:fill="FFFFFF"/>
              </w:rPr>
              <w:t>Галоша</w:t>
            </w:r>
            <w:r w:rsidRPr="008F2491">
              <w:rPr>
                <w:color w:val="333333"/>
                <w:shd w:val="clear" w:color="auto" w:fill="FFFFFF"/>
              </w:rPr>
              <w:t>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79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rPr>
                <w:b/>
              </w:rPr>
              <w:t>Ф.А. Искандер</w:t>
            </w:r>
            <w:r w:rsidRPr="002356B9">
              <w:t xml:space="preserve"> «Тринадцатый подвиг Геракла». Влияние учителя на формирование детского характера.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80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Юмор как одно из ценных качеств человека в рассказе                    Ф. Искандера «Тринадцатый подвиг Геракла».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81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b/>
              </w:rPr>
            </w:pPr>
            <w:r w:rsidRPr="002356B9">
              <w:rPr>
                <w:b/>
              </w:rPr>
              <w:t>Родная природа в русской поэзии ХХ века.</w:t>
            </w:r>
          </w:p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rPr>
                <w:b/>
              </w:rPr>
              <w:t>А. А. Блок</w:t>
            </w:r>
            <w:r w:rsidRPr="002356B9">
              <w:t>. «Летний вечер», «О, как безумно за окном…».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82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rPr>
                <w:b/>
              </w:rPr>
              <w:t>С. А. Есенин</w:t>
            </w:r>
            <w:r w:rsidRPr="002356B9">
              <w:t>. «Мелколесье. Степь и дали…», «Пороша». Чувство любви к родной природе и родине.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83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rPr>
                <w:b/>
              </w:rPr>
              <w:t>А. А. Ахматова</w:t>
            </w:r>
            <w:r w:rsidRPr="002356B9">
              <w:t>. «Перед весной бывают дни такие…».  Поэтизация родной природы. Связь ритмики стиха с эмоциональным состоянием лирической героини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  <w:r w:rsidRPr="002356B9">
              <w:rPr>
                <w:rFonts w:eastAsia="Calibri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84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rPr>
                <w:b/>
              </w:rPr>
              <w:t>Н. М. Рубцов</w:t>
            </w:r>
            <w:r w:rsidRPr="002356B9">
              <w:t>. «Звезда полей»: родина, страна, Вселенная.  Образы и картины стихотворения. Тема родины в стихотворении.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  <w:r w:rsidRPr="002356B9">
              <w:rPr>
                <w:rFonts w:eastAsia="Calibri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85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b/>
              </w:rPr>
            </w:pPr>
            <w:r w:rsidRPr="002356B9">
              <w:rPr>
                <w:b/>
              </w:rPr>
              <w:t>РР</w:t>
            </w:r>
            <w:r>
              <w:rPr>
                <w:b/>
              </w:rPr>
              <w:t>.</w:t>
            </w:r>
            <w:r w:rsidRPr="002356B9">
              <w:rPr>
                <w:b/>
              </w:rPr>
              <w:t xml:space="preserve"> Выразительное чтение наизусть стихотворений А.А.Блока, С. А. Есенина, А. А. Ахматовой, Н. М. Рубцова.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  <w:r w:rsidRPr="002356B9">
              <w:rPr>
                <w:rFonts w:eastAsia="Calibri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945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D6977">
            <w:pPr>
              <w:tabs>
                <w:tab w:val="left" w:pos="6341"/>
              </w:tabs>
              <w:jc w:val="center"/>
              <w:rPr>
                <w:rFonts w:eastAsia="roboto"/>
                <w:b/>
              </w:rPr>
            </w:pPr>
            <w:r>
              <w:rPr>
                <w:b/>
              </w:rPr>
              <w:t>ЛИТЕРАТУРА НАРОДОВ РОССИИ (1ч</w:t>
            </w:r>
            <w:r w:rsidRPr="002356B9">
              <w:rPr>
                <w:b/>
              </w:rPr>
              <w:t>)</w:t>
            </w:r>
          </w:p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>
              <w:t>86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8F2491">
              <w:rPr>
                <w:b/>
              </w:rPr>
              <w:t>К. Кулиев</w:t>
            </w:r>
            <w:r w:rsidRPr="002356B9">
              <w:t xml:space="preserve"> «Когда на меня навалилась беда...», «Каким бы ни был малым мой народ...».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rPr>
          <w:trHeight w:val="478"/>
        </w:trPr>
        <w:tc>
          <w:tcPr>
            <w:tcW w:w="945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jc w:val="center"/>
            </w:pPr>
            <w:r w:rsidRPr="002356B9">
              <w:rPr>
                <w:b/>
              </w:rPr>
              <w:t>ЗАРУБЕЖНАЯ ЛИТЕРАТУРА (16ч + 1чРР+1КР)</w:t>
            </w: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>
              <w:t>87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922FCC" w:rsidRDefault="00D604ED" w:rsidP="00CC0F38">
            <w:pPr>
              <w:tabs>
                <w:tab w:val="left" w:pos="6341"/>
              </w:tabs>
              <w:rPr>
                <w:b/>
              </w:rPr>
            </w:pPr>
            <w:r w:rsidRPr="00922FCC">
              <w:rPr>
                <w:color w:val="000000"/>
                <w:shd w:val="clear" w:color="auto" w:fill="FFFFFF"/>
              </w:rPr>
              <w:t>Подвиги Геракла. «Скотный двор царя Авгия».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  <w: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88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922FCC" w:rsidRDefault="00D604ED" w:rsidP="00CC0F38">
            <w:pPr>
              <w:tabs>
                <w:tab w:val="left" w:pos="6341"/>
              </w:tabs>
            </w:pPr>
            <w:r w:rsidRPr="00922FCC">
              <w:rPr>
                <w:color w:val="000000"/>
                <w:shd w:val="clear" w:color="auto" w:fill="FFFFFF"/>
              </w:rPr>
              <w:t>Мифы Древней Греции. «Яблоки Гесперид».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89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 xml:space="preserve">Геродот. «Легенда об </w:t>
            </w:r>
            <w:proofErr w:type="spellStart"/>
            <w:r w:rsidRPr="002356B9">
              <w:t>Арионе</w:t>
            </w:r>
            <w:proofErr w:type="spellEnd"/>
            <w:r w:rsidRPr="002356B9">
              <w:t>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90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rPr>
                <w:b/>
              </w:rPr>
              <w:t>Гомер</w:t>
            </w:r>
            <w:r w:rsidRPr="002356B9">
              <w:t xml:space="preserve">. Слово о Гомере. «Илиада» и «Одиссея» как героические эпические поэмы.                                  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91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 xml:space="preserve">Гомер «Одиссея». «Одиссей на острове циклопов. </w:t>
            </w:r>
            <w:proofErr w:type="spellStart"/>
            <w:r w:rsidRPr="002356B9">
              <w:t>Полифем</w:t>
            </w:r>
            <w:proofErr w:type="spellEnd"/>
            <w:r w:rsidRPr="002356B9">
              <w:t>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rPr>
          <w:trHeight w:val="73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lastRenderedPageBreak/>
              <w:t>92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4B3D6A" w:rsidRDefault="00D604ED" w:rsidP="00CC0F38">
            <w:pPr>
              <w:tabs>
                <w:tab w:val="left" w:pos="5760"/>
                <w:tab w:val="left" w:pos="6341"/>
              </w:tabs>
              <w:rPr>
                <w:rFonts w:eastAsia="Calibri"/>
                <w:b/>
                <w:bCs/>
                <w:lang w:eastAsia="en-US"/>
              </w:rPr>
            </w:pPr>
            <w:r w:rsidRPr="002356B9">
              <w:rPr>
                <w:rFonts w:eastAsia="Calibri"/>
                <w:b/>
                <w:bCs/>
                <w:lang w:eastAsia="en-US"/>
              </w:rPr>
              <w:t xml:space="preserve">Братья Гримм. </w:t>
            </w:r>
            <w:r w:rsidRPr="008F2491">
              <w:rPr>
                <w:rFonts w:eastAsia="Calibri"/>
                <w:bCs/>
                <w:lang w:eastAsia="en-US"/>
              </w:rPr>
              <w:t>Сказка</w:t>
            </w:r>
            <w:r w:rsidRPr="002356B9">
              <w:rPr>
                <w:rFonts w:eastAsia="Calibri"/>
                <w:b/>
                <w:bCs/>
                <w:lang w:eastAsia="en-US"/>
              </w:rPr>
              <w:t xml:space="preserve"> </w:t>
            </w:r>
            <w:r w:rsidRPr="008F2491">
              <w:rPr>
                <w:rFonts w:eastAsia="Calibri"/>
                <w:bCs/>
                <w:lang w:eastAsia="en-US"/>
              </w:rPr>
              <w:t>«Снегурочка».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93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b/>
              </w:rPr>
            </w:pPr>
            <w:r w:rsidRPr="002356B9">
              <w:rPr>
                <w:b/>
              </w:rPr>
              <w:t>Мигель де Сервантес Сааведра.</w:t>
            </w:r>
            <w:r w:rsidRPr="002356B9">
              <w:t xml:space="preserve"> Роман «Дон Кихот». Пародия на рыцарские романы.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94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 xml:space="preserve">Мигель де Сервантес Сааведра. Роман «Дон Кихот». </w:t>
            </w:r>
            <w:r>
              <w:t>Проблема истинных и ложных идеалов.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shd w:val="clear" w:color="auto" w:fill="FFFFFF"/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95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rPr>
                <w:b/>
              </w:rPr>
              <w:t>И.Ф. Шиллер.</w:t>
            </w:r>
            <w:r w:rsidRPr="002356B9">
              <w:t xml:space="preserve"> Баллада «Перчатка». </w:t>
            </w:r>
            <w:r>
              <w:t>Проблемы благородства, достоинства и чести.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96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rPr>
                <w:b/>
              </w:rPr>
              <w:t>Итоговая контрольная работа</w:t>
            </w:r>
            <w:r>
              <w:rPr>
                <w:b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97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rPr>
                <w:b/>
              </w:rPr>
              <w:t>П. Мериме</w:t>
            </w:r>
            <w:r w:rsidRPr="002356B9">
              <w:t>. Новелла «</w:t>
            </w:r>
            <w:proofErr w:type="spellStart"/>
            <w:r w:rsidRPr="002356B9">
              <w:t>Маттео</w:t>
            </w:r>
            <w:proofErr w:type="spellEnd"/>
            <w:r w:rsidRPr="002356B9">
              <w:t xml:space="preserve"> Фальконе».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98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Конфликт естественной жизни и цивилизованного общества. Романтизм и реализм в произведении.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99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rPr>
                <w:b/>
              </w:rPr>
              <w:t>А. де Сент-Экзюпери.</w:t>
            </w:r>
            <w:r w:rsidRPr="002356B9">
              <w:t xml:space="preserve"> «Маленький принц» как философская сказка-притча.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100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Маленький принц, его друзья и враги.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rPr>
          <w:trHeight w:val="1409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101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«Маленький принц». Мечта о естественных отношениях между людьми. Понятие о притче.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shd w:val="clear" w:color="auto" w:fill="FFFFFF"/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102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81289C">
              <w:rPr>
                <w:rFonts w:eastAsia="Calibri"/>
                <w:b/>
                <w:bCs/>
                <w:iCs/>
                <w:color w:val="000000"/>
                <w:lang w:eastAsia="en-US"/>
              </w:rPr>
              <w:t xml:space="preserve">С. Каста </w:t>
            </w:r>
            <w:r w:rsidRPr="0081289C">
              <w:rPr>
                <w:rFonts w:eastAsia="Calibri"/>
                <w:iCs/>
                <w:color w:val="222222"/>
                <w:lang w:eastAsia="en-US"/>
              </w:rPr>
              <w:t>«Какого цвета Мистер Лис?»</w:t>
            </w:r>
            <w:r w:rsidRPr="0081289C">
              <w:rPr>
                <w:rFonts w:eastAsia="Calibri"/>
                <w:b/>
                <w:bCs/>
                <w:color w:val="000000"/>
                <w:lang w:eastAsia="en-US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103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8F2491" w:rsidRDefault="00D604ED" w:rsidP="00CC0F38">
            <w:pPr>
              <w:tabs>
                <w:tab w:val="left" w:pos="6341"/>
              </w:tabs>
              <w:rPr>
                <w:b/>
              </w:rPr>
            </w:pPr>
            <w:r w:rsidRPr="0081289C">
              <w:rPr>
                <w:rFonts w:eastAsia="Calibri"/>
                <w:b/>
                <w:bCs/>
                <w:iCs/>
                <w:color w:val="000000"/>
                <w:lang w:eastAsia="en-US"/>
              </w:rPr>
              <w:t xml:space="preserve">Тестирование по курсу литературы за 6 класс.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104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440D0B" w:rsidRDefault="00D604ED" w:rsidP="00CC0F38">
            <w:pPr>
              <w:tabs>
                <w:tab w:val="left" w:pos="6341"/>
              </w:tabs>
            </w:pPr>
            <w:r w:rsidRPr="00440D0B">
              <w:t xml:space="preserve">Итоговый урок.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  <w:tr w:rsidR="00D604ED" w:rsidRPr="002356B9" w:rsidTr="00CC0F3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81634">
            <w:pPr>
              <w:tabs>
                <w:tab w:val="left" w:pos="6341"/>
              </w:tabs>
              <w:jc w:val="center"/>
            </w:pPr>
            <w:r w:rsidRPr="002356B9">
              <w:t>105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Выявление уровня литературного развития учащихся. Задания для летнего чтения</w:t>
            </w:r>
            <w: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  <w:r w:rsidRPr="002356B9"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D604ED" w:rsidRPr="002356B9" w:rsidRDefault="00D604ED" w:rsidP="00CC0F38">
            <w:pPr>
              <w:tabs>
                <w:tab w:val="left" w:pos="6341"/>
              </w:tabs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</w:tcPr>
          <w:p w:rsidR="00D604ED" w:rsidRPr="002356B9" w:rsidRDefault="00D604ED" w:rsidP="00CC0F38">
            <w:pPr>
              <w:tabs>
                <w:tab w:val="left" w:pos="6341"/>
              </w:tabs>
              <w:rPr>
                <w:rFonts w:eastAsia="Calibri"/>
              </w:rPr>
            </w:pPr>
          </w:p>
        </w:tc>
      </w:tr>
    </w:tbl>
    <w:p w:rsidR="00D604ED" w:rsidRPr="002356B9" w:rsidRDefault="00D604ED" w:rsidP="00D604ED">
      <w:pPr>
        <w:tabs>
          <w:tab w:val="left" w:pos="6341"/>
        </w:tabs>
        <w:rPr>
          <w:sz w:val="28"/>
        </w:rPr>
      </w:pPr>
    </w:p>
    <w:p w:rsidR="00D604ED" w:rsidRPr="002356B9" w:rsidRDefault="00D604ED" w:rsidP="00D604ED">
      <w:pPr>
        <w:tabs>
          <w:tab w:val="left" w:pos="6341"/>
        </w:tabs>
      </w:pPr>
    </w:p>
    <w:p w:rsidR="00D604ED" w:rsidRDefault="00D604ED" w:rsidP="00D604ED">
      <w:pPr>
        <w:keepNext/>
        <w:keepLines/>
        <w:tabs>
          <w:tab w:val="left" w:pos="6341"/>
        </w:tabs>
        <w:contextualSpacing/>
        <w:jc w:val="center"/>
        <w:rPr>
          <w:b/>
          <w:u w:val="single"/>
        </w:rPr>
      </w:pPr>
    </w:p>
    <w:p w:rsidR="00D604ED" w:rsidRPr="00480A8C" w:rsidRDefault="00D604ED" w:rsidP="00D604ED">
      <w:pPr>
        <w:keepNext/>
        <w:keepLines/>
        <w:tabs>
          <w:tab w:val="left" w:pos="6341"/>
        </w:tabs>
        <w:contextualSpacing/>
        <w:jc w:val="center"/>
        <w:rPr>
          <w:b/>
        </w:rPr>
      </w:pPr>
      <w:r w:rsidRPr="00D34B8F">
        <w:rPr>
          <w:b/>
          <w:u w:val="single"/>
        </w:rPr>
        <w:t>Контрольно-измерительные материалы</w:t>
      </w:r>
    </w:p>
    <w:p w:rsidR="00D604ED" w:rsidRPr="00D34B8F" w:rsidRDefault="00D604ED" w:rsidP="00D604ED">
      <w:pPr>
        <w:keepNext/>
        <w:keepLines/>
        <w:tabs>
          <w:tab w:val="left" w:pos="6341"/>
        </w:tabs>
        <w:contextualSpacing/>
        <w:jc w:val="center"/>
        <w:rPr>
          <w:b/>
          <w:u w:val="single"/>
        </w:rPr>
      </w:pPr>
    </w:p>
    <w:p w:rsidR="00D604ED" w:rsidRDefault="00D604ED" w:rsidP="00D604ED">
      <w:pPr>
        <w:keepNext/>
        <w:keepLines/>
        <w:tabs>
          <w:tab w:val="left" w:pos="993"/>
          <w:tab w:val="left" w:pos="6341"/>
        </w:tabs>
        <w:ind w:firstLine="567"/>
        <w:contextualSpacing/>
        <w:jc w:val="both"/>
        <w:rPr>
          <w:b/>
        </w:rPr>
      </w:pPr>
      <w:r w:rsidRPr="00D34B8F">
        <w:rPr>
          <w:b/>
        </w:rPr>
        <w:t>Контрольная работа по творчеству Ф.И. Тютчева</w:t>
      </w:r>
      <w:r>
        <w:rPr>
          <w:b/>
        </w:rPr>
        <w:t>,</w:t>
      </w:r>
      <w:r w:rsidRPr="00D34B8F">
        <w:rPr>
          <w:b/>
        </w:rPr>
        <w:t xml:space="preserve"> А.А. Фета</w:t>
      </w:r>
      <w:r>
        <w:rPr>
          <w:b/>
        </w:rPr>
        <w:t>, Н.А. Некрасова</w:t>
      </w:r>
    </w:p>
    <w:p w:rsidR="00D604ED" w:rsidRPr="0088065C" w:rsidRDefault="00D604ED" w:rsidP="00D604ED">
      <w:pPr>
        <w:keepNext/>
        <w:keepLines/>
        <w:tabs>
          <w:tab w:val="left" w:pos="993"/>
          <w:tab w:val="left" w:pos="6341"/>
        </w:tabs>
        <w:ind w:firstLine="567"/>
        <w:contextualSpacing/>
        <w:jc w:val="both"/>
        <w:rPr>
          <w:b/>
        </w:rPr>
      </w:pPr>
      <w:r w:rsidRPr="0088065C">
        <w:rPr>
          <w:b/>
        </w:rPr>
        <w:t>1 вариант</w:t>
      </w:r>
    </w:p>
    <w:p w:rsidR="00D604ED" w:rsidRDefault="00D604ED" w:rsidP="00D604ED">
      <w:pPr>
        <w:keepNext/>
        <w:keepLines/>
        <w:tabs>
          <w:tab w:val="left" w:pos="993"/>
          <w:tab w:val="left" w:pos="6341"/>
        </w:tabs>
        <w:ind w:firstLine="567"/>
        <w:contextualSpacing/>
        <w:jc w:val="both"/>
        <w:rPr>
          <w:b/>
        </w:rPr>
      </w:pPr>
      <w:r w:rsidRPr="0088065C">
        <w:rPr>
          <w:b/>
        </w:rPr>
        <w:t>1.Определите размер стихотвор</w:t>
      </w:r>
      <w:r>
        <w:rPr>
          <w:b/>
        </w:rPr>
        <w:t>ения, напишите название и автора.</w:t>
      </w:r>
    </w:p>
    <w:p w:rsidR="00D604ED" w:rsidRPr="0088065C" w:rsidRDefault="00D604ED" w:rsidP="00D604ED">
      <w:pPr>
        <w:keepNext/>
        <w:keepLines/>
        <w:tabs>
          <w:tab w:val="left" w:pos="993"/>
          <w:tab w:val="left" w:pos="6341"/>
        </w:tabs>
        <w:ind w:firstLine="567"/>
        <w:contextualSpacing/>
        <w:jc w:val="both"/>
      </w:pPr>
      <w:r w:rsidRPr="0088065C">
        <w:t>Неохотно и несмело</w:t>
      </w:r>
      <w:r w:rsidRPr="0088065C">
        <w:tab/>
      </w:r>
      <w:r w:rsidRPr="0088065C">
        <w:tab/>
      </w:r>
      <w:r w:rsidRPr="0088065C">
        <w:tab/>
      </w:r>
      <w:r w:rsidRPr="0088065C">
        <w:tab/>
      </w:r>
      <w:r w:rsidRPr="0088065C">
        <w:tab/>
      </w:r>
    </w:p>
    <w:p w:rsidR="00D604ED" w:rsidRPr="0088065C" w:rsidRDefault="00D604ED" w:rsidP="00D604ED">
      <w:pPr>
        <w:keepNext/>
        <w:keepLines/>
        <w:tabs>
          <w:tab w:val="left" w:pos="993"/>
          <w:tab w:val="left" w:pos="6341"/>
        </w:tabs>
        <w:ind w:firstLine="567"/>
        <w:contextualSpacing/>
        <w:jc w:val="both"/>
      </w:pPr>
      <w:r w:rsidRPr="0088065C">
        <w:t>Солнце смотрит на поля…</w:t>
      </w:r>
      <w:r w:rsidRPr="0088065C">
        <w:tab/>
      </w:r>
      <w:r w:rsidRPr="0088065C">
        <w:tab/>
      </w:r>
      <w:r w:rsidRPr="0088065C">
        <w:tab/>
      </w:r>
      <w:r w:rsidRPr="0088065C">
        <w:tab/>
      </w:r>
    </w:p>
    <w:p w:rsidR="00D604ED" w:rsidRDefault="00D604ED" w:rsidP="00D604ED">
      <w:pPr>
        <w:keepNext/>
        <w:keepLines/>
        <w:tabs>
          <w:tab w:val="left" w:pos="993"/>
          <w:tab w:val="left" w:pos="6341"/>
        </w:tabs>
        <w:ind w:firstLine="567"/>
        <w:contextualSpacing/>
        <w:jc w:val="both"/>
      </w:pPr>
    </w:p>
    <w:p w:rsidR="00D604ED" w:rsidRPr="0088065C" w:rsidRDefault="00D604ED" w:rsidP="00D604ED">
      <w:pPr>
        <w:keepNext/>
        <w:keepLines/>
        <w:tabs>
          <w:tab w:val="left" w:pos="993"/>
          <w:tab w:val="left" w:pos="6341"/>
        </w:tabs>
        <w:ind w:firstLine="567"/>
        <w:contextualSpacing/>
        <w:jc w:val="both"/>
        <w:rPr>
          <w:b/>
        </w:rPr>
      </w:pPr>
      <w:r w:rsidRPr="0088065C">
        <w:rPr>
          <w:b/>
        </w:rPr>
        <w:t>2.Что такое композиция?</w:t>
      </w:r>
    </w:p>
    <w:p w:rsidR="00D604ED" w:rsidRDefault="00D604ED" w:rsidP="00D604ED">
      <w:pPr>
        <w:keepNext/>
        <w:keepLines/>
        <w:tabs>
          <w:tab w:val="left" w:pos="993"/>
          <w:tab w:val="left" w:pos="6341"/>
        </w:tabs>
        <w:ind w:firstLine="567"/>
        <w:contextualSpacing/>
        <w:jc w:val="both"/>
      </w:pPr>
    </w:p>
    <w:p w:rsidR="00D604ED" w:rsidRPr="0088065C" w:rsidRDefault="00D604ED" w:rsidP="00D604ED">
      <w:pPr>
        <w:keepNext/>
        <w:keepLines/>
        <w:tabs>
          <w:tab w:val="left" w:pos="993"/>
          <w:tab w:val="left" w:pos="6341"/>
        </w:tabs>
        <w:ind w:firstLine="567"/>
        <w:contextualSpacing/>
        <w:jc w:val="both"/>
        <w:rPr>
          <w:b/>
        </w:rPr>
      </w:pPr>
      <w:r w:rsidRPr="0088065C">
        <w:rPr>
          <w:b/>
        </w:rPr>
        <w:t>3.Определите фрагмент стихотворения  Н.А. Некрасова «Железная дорога», в котором изображён пейзаж.</w:t>
      </w:r>
    </w:p>
    <w:p w:rsidR="00D604ED" w:rsidRPr="0088065C" w:rsidRDefault="00D604ED" w:rsidP="00D604ED">
      <w:pPr>
        <w:keepNext/>
        <w:keepLines/>
        <w:tabs>
          <w:tab w:val="left" w:pos="993"/>
          <w:tab w:val="left" w:pos="6341"/>
        </w:tabs>
        <w:ind w:firstLine="567"/>
        <w:contextualSpacing/>
        <w:jc w:val="both"/>
      </w:pPr>
      <w:r w:rsidRPr="0088065C">
        <w:t>а</w:t>
      </w:r>
      <w:proofErr w:type="gramStart"/>
      <w:r w:rsidRPr="0088065C">
        <w:t>)Г</w:t>
      </w:r>
      <w:proofErr w:type="gramEnd"/>
      <w:r w:rsidRPr="0088065C">
        <w:t>убы бескровные, веки упавшие,</w:t>
      </w:r>
    </w:p>
    <w:p w:rsidR="00D604ED" w:rsidRPr="0088065C" w:rsidRDefault="00D604ED" w:rsidP="00D604ED">
      <w:pPr>
        <w:keepNext/>
        <w:keepLines/>
        <w:tabs>
          <w:tab w:val="left" w:pos="993"/>
          <w:tab w:val="left" w:pos="6341"/>
        </w:tabs>
        <w:ind w:firstLine="567"/>
        <w:contextualSpacing/>
        <w:jc w:val="both"/>
      </w:pPr>
      <w:r w:rsidRPr="0088065C">
        <w:t>Язвы на тощих руках,</w:t>
      </w:r>
    </w:p>
    <w:p w:rsidR="00D604ED" w:rsidRPr="0088065C" w:rsidRDefault="00D604ED" w:rsidP="00D604ED">
      <w:pPr>
        <w:keepNext/>
        <w:keepLines/>
        <w:tabs>
          <w:tab w:val="left" w:pos="993"/>
          <w:tab w:val="left" w:pos="6341"/>
        </w:tabs>
        <w:ind w:firstLine="567"/>
        <w:contextualSpacing/>
        <w:jc w:val="both"/>
      </w:pPr>
      <w:r w:rsidRPr="0088065C">
        <w:t xml:space="preserve">Вечно в воде по колено </w:t>
      </w:r>
      <w:proofErr w:type="gramStart"/>
      <w:r w:rsidRPr="0088065C">
        <w:t>стоявшие</w:t>
      </w:r>
      <w:proofErr w:type="gramEnd"/>
    </w:p>
    <w:p w:rsidR="00D604ED" w:rsidRPr="0088065C" w:rsidRDefault="00D604ED" w:rsidP="00D604ED">
      <w:pPr>
        <w:keepNext/>
        <w:keepLines/>
        <w:tabs>
          <w:tab w:val="left" w:pos="993"/>
          <w:tab w:val="left" w:pos="6341"/>
        </w:tabs>
        <w:ind w:firstLine="567"/>
        <w:contextualSpacing/>
        <w:jc w:val="both"/>
      </w:pPr>
      <w:r w:rsidRPr="0088065C">
        <w:t>Ноги опухли; колтун в волосах.</w:t>
      </w:r>
    </w:p>
    <w:p w:rsidR="00D604ED" w:rsidRPr="0088065C" w:rsidRDefault="00D604ED" w:rsidP="00D604ED">
      <w:pPr>
        <w:keepNext/>
        <w:keepLines/>
        <w:tabs>
          <w:tab w:val="left" w:pos="993"/>
          <w:tab w:val="left" w:pos="6341"/>
        </w:tabs>
        <w:ind w:firstLine="567"/>
        <w:contextualSpacing/>
        <w:jc w:val="both"/>
      </w:pPr>
      <w:r w:rsidRPr="0088065C">
        <w:t>б</w:t>
      </w:r>
      <w:proofErr w:type="gramStart"/>
      <w:r w:rsidRPr="0088065C">
        <w:t>)О</w:t>
      </w:r>
      <w:proofErr w:type="gramEnd"/>
      <w:r w:rsidRPr="0088065C">
        <w:t>коло леса, как в мягкой постели,</w:t>
      </w:r>
    </w:p>
    <w:p w:rsidR="00D604ED" w:rsidRPr="0088065C" w:rsidRDefault="00D604ED" w:rsidP="00D604ED">
      <w:pPr>
        <w:keepNext/>
        <w:keepLines/>
        <w:tabs>
          <w:tab w:val="left" w:pos="993"/>
          <w:tab w:val="left" w:pos="6341"/>
        </w:tabs>
        <w:ind w:firstLine="567"/>
        <w:contextualSpacing/>
        <w:jc w:val="both"/>
      </w:pPr>
      <w:r w:rsidRPr="0088065C">
        <w:t>Выспаться можно – покой и простор! –</w:t>
      </w:r>
    </w:p>
    <w:p w:rsidR="00D604ED" w:rsidRPr="0088065C" w:rsidRDefault="00D604ED" w:rsidP="00D604ED">
      <w:pPr>
        <w:keepNext/>
        <w:keepLines/>
        <w:tabs>
          <w:tab w:val="left" w:pos="993"/>
          <w:tab w:val="left" w:pos="6341"/>
        </w:tabs>
        <w:ind w:firstLine="567"/>
        <w:contextualSpacing/>
        <w:jc w:val="both"/>
      </w:pPr>
      <w:r w:rsidRPr="0088065C">
        <w:t xml:space="preserve">Листья </w:t>
      </w:r>
      <w:proofErr w:type="gramStart"/>
      <w:r w:rsidRPr="0088065C">
        <w:t>поблекнуть</w:t>
      </w:r>
      <w:proofErr w:type="gramEnd"/>
      <w:r w:rsidRPr="0088065C">
        <w:t xml:space="preserve"> ещё не успели,</w:t>
      </w:r>
    </w:p>
    <w:p w:rsidR="00D604ED" w:rsidRPr="0088065C" w:rsidRDefault="00D604ED" w:rsidP="00D604ED">
      <w:pPr>
        <w:keepNext/>
        <w:keepLines/>
        <w:tabs>
          <w:tab w:val="left" w:pos="993"/>
          <w:tab w:val="left" w:pos="6341"/>
        </w:tabs>
        <w:ind w:firstLine="567"/>
        <w:contextualSpacing/>
        <w:jc w:val="both"/>
      </w:pPr>
      <w:r w:rsidRPr="0088065C">
        <w:t xml:space="preserve">Жёлты и </w:t>
      </w:r>
      <w:proofErr w:type="gramStart"/>
      <w:r w:rsidRPr="0088065C">
        <w:t>свежи</w:t>
      </w:r>
      <w:proofErr w:type="gramEnd"/>
      <w:r w:rsidRPr="0088065C">
        <w:t xml:space="preserve"> лежат, как ковёр.</w:t>
      </w:r>
    </w:p>
    <w:p w:rsidR="00D604ED" w:rsidRPr="0088065C" w:rsidRDefault="00D604ED" w:rsidP="00D604ED">
      <w:pPr>
        <w:keepNext/>
        <w:keepLines/>
        <w:tabs>
          <w:tab w:val="left" w:pos="993"/>
          <w:tab w:val="left" w:pos="6341"/>
        </w:tabs>
        <w:ind w:firstLine="567"/>
        <w:contextualSpacing/>
        <w:jc w:val="both"/>
      </w:pPr>
      <w:r w:rsidRPr="0088065C">
        <w:t>в</w:t>
      </w:r>
      <w:proofErr w:type="gramStart"/>
      <w:r w:rsidRPr="0088065C">
        <w:t>)П</w:t>
      </w:r>
      <w:proofErr w:type="gramEnd"/>
      <w:r w:rsidRPr="0088065C">
        <w:t>рямо дороженька: насыпи узкие,</w:t>
      </w:r>
    </w:p>
    <w:p w:rsidR="00D604ED" w:rsidRPr="0088065C" w:rsidRDefault="00D604ED" w:rsidP="00D604ED">
      <w:pPr>
        <w:keepNext/>
        <w:keepLines/>
        <w:tabs>
          <w:tab w:val="left" w:pos="993"/>
          <w:tab w:val="left" w:pos="6341"/>
        </w:tabs>
        <w:ind w:firstLine="567"/>
        <w:contextualSpacing/>
        <w:jc w:val="both"/>
      </w:pPr>
      <w:r w:rsidRPr="0088065C">
        <w:t>Столбики, рельсы, мосты.</w:t>
      </w:r>
    </w:p>
    <w:p w:rsidR="00D604ED" w:rsidRDefault="00D604ED" w:rsidP="00D604ED">
      <w:pPr>
        <w:keepNext/>
        <w:keepLines/>
        <w:tabs>
          <w:tab w:val="left" w:pos="993"/>
          <w:tab w:val="left" w:pos="6341"/>
        </w:tabs>
        <w:ind w:firstLine="567"/>
        <w:contextualSpacing/>
        <w:jc w:val="both"/>
      </w:pPr>
    </w:p>
    <w:p w:rsidR="00D604ED" w:rsidRPr="0088065C" w:rsidRDefault="00D604ED" w:rsidP="00D604ED">
      <w:pPr>
        <w:keepNext/>
        <w:keepLines/>
        <w:tabs>
          <w:tab w:val="left" w:pos="993"/>
          <w:tab w:val="left" w:pos="6341"/>
        </w:tabs>
        <w:ind w:firstLine="567"/>
        <w:contextualSpacing/>
        <w:jc w:val="both"/>
        <w:rPr>
          <w:b/>
        </w:rPr>
      </w:pPr>
      <w:r w:rsidRPr="0088065C">
        <w:rPr>
          <w:b/>
        </w:rPr>
        <w:t>4.Расположите по порядку сюжетно-композиционные элементы литературного произведения.</w:t>
      </w:r>
    </w:p>
    <w:p w:rsidR="00D604ED" w:rsidRPr="0088065C" w:rsidRDefault="00D604ED" w:rsidP="00D604ED">
      <w:pPr>
        <w:keepNext/>
        <w:keepLines/>
        <w:tabs>
          <w:tab w:val="left" w:pos="993"/>
          <w:tab w:val="left" w:pos="6341"/>
        </w:tabs>
        <w:ind w:firstLine="567"/>
        <w:contextualSpacing/>
        <w:jc w:val="both"/>
      </w:pPr>
      <w:r w:rsidRPr="0088065C">
        <w:t>а</w:t>
      </w:r>
      <w:proofErr w:type="gramStart"/>
      <w:r w:rsidRPr="0088065C">
        <w:t>)р</w:t>
      </w:r>
      <w:proofErr w:type="gramEnd"/>
      <w:r w:rsidRPr="0088065C">
        <w:t xml:space="preserve">азвязка   </w:t>
      </w:r>
      <w:r w:rsidRPr="0088065C">
        <w:tab/>
        <w:t>б)кульминация</w:t>
      </w:r>
      <w:r w:rsidRPr="0088065C">
        <w:tab/>
        <w:t xml:space="preserve">     в)развитие действия</w:t>
      </w:r>
      <w:r w:rsidRPr="0088065C">
        <w:tab/>
      </w:r>
      <w:r w:rsidRPr="0088065C">
        <w:tab/>
        <w:t xml:space="preserve">      г)завязка</w:t>
      </w:r>
    </w:p>
    <w:p w:rsidR="00D604ED" w:rsidRDefault="00D604ED" w:rsidP="00D604ED">
      <w:pPr>
        <w:keepNext/>
        <w:keepLines/>
        <w:tabs>
          <w:tab w:val="left" w:pos="993"/>
          <w:tab w:val="left" w:pos="6341"/>
        </w:tabs>
        <w:ind w:firstLine="567"/>
        <w:contextualSpacing/>
        <w:jc w:val="both"/>
      </w:pPr>
    </w:p>
    <w:p w:rsidR="00D604ED" w:rsidRPr="0088065C" w:rsidRDefault="00D604ED" w:rsidP="00D604ED">
      <w:pPr>
        <w:keepNext/>
        <w:keepLines/>
        <w:tabs>
          <w:tab w:val="left" w:pos="993"/>
          <w:tab w:val="left" w:pos="6341"/>
        </w:tabs>
        <w:ind w:firstLine="567"/>
        <w:contextualSpacing/>
        <w:jc w:val="both"/>
        <w:rPr>
          <w:b/>
        </w:rPr>
      </w:pPr>
      <w:r w:rsidRPr="0088065C">
        <w:rPr>
          <w:b/>
        </w:rPr>
        <w:t>5.Главной задачей поэта в стихотворении «Железная дорога» было показать:</w:t>
      </w:r>
    </w:p>
    <w:p w:rsidR="00D604ED" w:rsidRPr="0088065C" w:rsidRDefault="00D604ED" w:rsidP="00D604ED">
      <w:pPr>
        <w:keepNext/>
        <w:keepLines/>
        <w:tabs>
          <w:tab w:val="left" w:pos="993"/>
          <w:tab w:val="left" w:pos="6341"/>
        </w:tabs>
        <w:ind w:firstLine="567"/>
        <w:contextualSpacing/>
        <w:jc w:val="both"/>
      </w:pPr>
      <w:r w:rsidRPr="0088065C">
        <w:t>а</w:t>
      </w:r>
      <w:proofErr w:type="gramStart"/>
      <w:r w:rsidRPr="0088065C">
        <w:t>)п</w:t>
      </w:r>
      <w:proofErr w:type="gramEnd"/>
      <w:r w:rsidRPr="0088065C">
        <w:t>роцесс строительства</w:t>
      </w:r>
      <w:r w:rsidRPr="0088065C">
        <w:tab/>
      </w:r>
    </w:p>
    <w:p w:rsidR="00D604ED" w:rsidRPr="0088065C" w:rsidRDefault="00D604ED" w:rsidP="00D604ED">
      <w:pPr>
        <w:keepNext/>
        <w:keepLines/>
        <w:tabs>
          <w:tab w:val="left" w:pos="993"/>
          <w:tab w:val="left" w:pos="6341"/>
        </w:tabs>
        <w:ind w:firstLine="567"/>
        <w:contextualSpacing/>
        <w:jc w:val="both"/>
      </w:pPr>
      <w:r w:rsidRPr="0088065C">
        <w:t>б</w:t>
      </w:r>
      <w:proofErr w:type="gramStart"/>
      <w:r w:rsidRPr="0088065C">
        <w:t>)к</w:t>
      </w:r>
      <w:proofErr w:type="gramEnd"/>
      <w:r w:rsidRPr="0088065C">
        <w:t>артины народной жизни во время строительства</w:t>
      </w:r>
      <w:r w:rsidRPr="0088065C">
        <w:tab/>
      </w:r>
    </w:p>
    <w:p w:rsidR="00D604ED" w:rsidRPr="0088065C" w:rsidRDefault="00D604ED" w:rsidP="00D604ED">
      <w:pPr>
        <w:keepNext/>
        <w:keepLines/>
        <w:tabs>
          <w:tab w:val="left" w:pos="993"/>
          <w:tab w:val="left" w:pos="6341"/>
        </w:tabs>
        <w:ind w:firstLine="567"/>
        <w:contextualSpacing/>
        <w:jc w:val="both"/>
      </w:pPr>
      <w:r w:rsidRPr="0088065C">
        <w:t>в</w:t>
      </w:r>
      <w:proofErr w:type="gramStart"/>
      <w:r w:rsidRPr="0088065C">
        <w:t>)с</w:t>
      </w:r>
      <w:proofErr w:type="gramEnd"/>
      <w:r w:rsidRPr="0088065C">
        <w:t>оциальную несправедливость и свою веру в духовные силы народа-труженика</w:t>
      </w:r>
    </w:p>
    <w:p w:rsidR="00D604ED" w:rsidRDefault="00D604ED" w:rsidP="00D604ED">
      <w:pPr>
        <w:keepNext/>
        <w:keepLines/>
        <w:tabs>
          <w:tab w:val="left" w:pos="993"/>
          <w:tab w:val="left" w:pos="6341"/>
        </w:tabs>
        <w:ind w:firstLine="567"/>
        <w:contextualSpacing/>
        <w:jc w:val="both"/>
      </w:pPr>
    </w:p>
    <w:p w:rsidR="00D604ED" w:rsidRPr="0088065C" w:rsidRDefault="00D604ED" w:rsidP="00D604ED">
      <w:pPr>
        <w:keepNext/>
        <w:keepLines/>
        <w:tabs>
          <w:tab w:val="left" w:pos="993"/>
          <w:tab w:val="left" w:pos="6341"/>
        </w:tabs>
        <w:ind w:firstLine="567"/>
        <w:contextualSpacing/>
        <w:jc w:val="both"/>
        <w:rPr>
          <w:b/>
        </w:rPr>
      </w:pPr>
      <w:r w:rsidRPr="0088065C">
        <w:rPr>
          <w:b/>
        </w:rPr>
        <w:t>6.Кто произносит в стихотворении эти слова?</w:t>
      </w:r>
    </w:p>
    <w:p w:rsidR="00D604ED" w:rsidRPr="0088065C" w:rsidRDefault="00D604ED" w:rsidP="00D604ED">
      <w:pPr>
        <w:keepNext/>
        <w:keepLines/>
        <w:tabs>
          <w:tab w:val="left" w:pos="993"/>
          <w:tab w:val="left" w:pos="6341"/>
        </w:tabs>
        <w:ind w:firstLine="567"/>
        <w:contextualSpacing/>
        <w:jc w:val="both"/>
      </w:pPr>
      <w:r w:rsidRPr="0088065C">
        <w:t>Вот ваш народ – эти термы и бани,</w:t>
      </w:r>
    </w:p>
    <w:p w:rsidR="00D604ED" w:rsidRPr="0088065C" w:rsidRDefault="00D604ED" w:rsidP="00D604ED">
      <w:pPr>
        <w:keepNext/>
        <w:keepLines/>
        <w:tabs>
          <w:tab w:val="left" w:pos="993"/>
          <w:tab w:val="left" w:pos="6341"/>
        </w:tabs>
        <w:ind w:firstLine="567"/>
        <w:contextualSpacing/>
        <w:jc w:val="both"/>
      </w:pPr>
      <w:r w:rsidRPr="0088065C">
        <w:t>Чудо искусства – он всё растаскал!</w:t>
      </w:r>
    </w:p>
    <w:p w:rsidR="00D604ED" w:rsidRPr="0088065C" w:rsidRDefault="00D604ED" w:rsidP="00D604ED">
      <w:pPr>
        <w:keepNext/>
        <w:keepLines/>
        <w:tabs>
          <w:tab w:val="left" w:pos="993"/>
          <w:tab w:val="left" w:pos="6341"/>
        </w:tabs>
        <w:ind w:firstLine="567"/>
        <w:contextualSpacing/>
        <w:jc w:val="both"/>
      </w:pPr>
      <w:r w:rsidRPr="0088065C">
        <w:t>а</w:t>
      </w:r>
      <w:proofErr w:type="gramStart"/>
      <w:r w:rsidRPr="0088065C">
        <w:t>)а</w:t>
      </w:r>
      <w:proofErr w:type="gramEnd"/>
      <w:r w:rsidRPr="0088065C">
        <w:t>втор</w:t>
      </w:r>
      <w:r w:rsidRPr="0088065C">
        <w:tab/>
      </w:r>
      <w:r w:rsidRPr="0088065C">
        <w:tab/>
        <w:t>б)Ваня</w:t>
      </w:r>
      <w:r w:rsidRPr="0088065C">
        <w:tab/>
      </w:r>
      <w:r w:rsidRPr="0088065C">
        <w:tab/>
      </w:r>
      <w:r w:rsidRPr="0088065C">
        <w:tab/>
        <w:t>в)генерал</w:t>
      </w:r>
    </w:p>
    <w:p w:rsidR="00D604ED" w:rsidRDefault="00D604ED" w:rsidP="00D604ED">
      <w:pPr>
        <w:keepNext/>
        <w:keepLines/>
        <w:tabs>
          <w:tab w:val="left" w:pos="993"/>
          <w:tab w:val="left" w:pos="6341"/>
        </w:tabs>
        <w:ind w:firstLine="567"/>
        <w:contextualSpacing/>
        <w:jc w:val="both"/>
      </w:pPr>
    </w:p>
    <w:p w:rsidR="00D604ED" w:rsidRPr="0088065C" w:rsidRDefault="00D604ED" w:rsidP="00D604ED">
      <w:pPr>
        <w:keepNext/>
        <w:keepLines/>
        <w:tabs>
          <w:tab w:val="left" w:pos="993"/>
          <w:tab w:val="left" w:pos="6341"/>
        </w:tabs>
        <w:ind w:firstLine="567"/>
        <w:contextualSpacing/>
        <w:jc w:val="both"/>
        <w:rPr>
          <w:b/>
        </w:rPr>
      </w:pPr>
      <w:r w:rsidRPr="0088065C">
        <w:rPr>
          <w:b/>
        </w:rPr>
        <w:t>7.Как называется рассказ И.С. Тургенева, входящий в «Записки охотника» о мальчиках в ночном. Сколько было мальчиков, как их звали?</w:t>
      </w:r>
    </w:p>
    <w:p w:rsidR="00D604ED" w:rsidRDefault="00D604ED" w:rsidP="00D604ED">
      <w:pPr>
        <w:keepNext/>
        <w:keepLines/>
        <w:tabs>
          <w:tab w:val="left" w:pos="993"/>
          <w:tab w:val="left" w:pos="6341"/>
        </w:tabs>
        <w:ind w:firstLine="567"/>
        <w:contextualSpacing/>
        <w:jc w:val="both"/>
      </w:pPr>
    </w:p>
    <w:p w:rsidR="00D604ED" w:rsidRPr="0088065C" w:rsidRDefault="00D604ED" w:rsidP="00D604ED">
      <w:pPr>
        <w:keepNext/>
        <w:keepLines/>
        <w:tabs>
          <w:tab w:val="left" w:pos="993"/>
          <w:tab w:val="left" w:pos="6341"/>
        </w:tabs>
        <w:ind w:firstLine="567"/>
        <w:contextualSpacing/>
        <w:jc w:val="both"/>
        <w:rPr>
          <w:b/>
        </w:rPr>
      </w:pPr>
      <w:r w:rsidRPr="0088065C">
        <w:rPr>
          <w:b/>
        </w:rPr>
        <w:t>8.Найдите и выпишите эпитет</w:t>
      </w:r>
      <w:r>
        <w:rPr>
          <w:b/>
        </w:rPr>
        <w:t>.</w:t>
      </w:r>
    </w:p>
    <w:p w:rsidR="00D604ED" w:rsidRPr="0088065C" w:rsidRDefault="00D604ED" w:rsidP="00D604ED">
      <w:pPr>
        <w:keepNext/>
        <w:keepLines/>
        <w:tabs>
          <w:tab w:val="left" w:pos="993"/>
          <w:tab w:val="left" w:pos="6341"/>
        </w:tabs>
        <w:ind w:firstLine="567"/>
        <w:contextualSpacing/>
        <w:jc w:val="both"/>
      </w:pPr>
      <w:r w:rsidRPr="0088065C">
        <w:t>Солнце раз ещё взглянуло</w:t>
      </w:r>
    </w:p>
    <w:p w:rsidR="00D604ED" w:rsidRPr="0088065C" w:rsidRDefault="00D604ED" w:rsidP="00D604ED">
      <w:pPr>
        <w:keepNext/>
        <w:keepLines/>
        <w:tabs>
          <w:tab w:val="left" w:pos="993"/>
          <w:tab w:val="left" w:pos="6341"/>
        </w:tabs>
        <w:ind w:firstLine="567"/>
        <w:contextualSpacing/>
        <w:jc w:val="both"/>
      </w:pPr>
      <w:r w:rsidRPr="0088065C">
        <w:t>Исподлобья на поля,</w:t>
      </w:r>
    </w:p>
    <w:p w:rsidR="00D604ED" w:rsidRPr="0088065C" w:rsidRDefault="00D604ED" w:rsidP="00D604ED">
      <w:pPr>
        <w:keepNext/>
        <w:keepLines/>
        <w:tabs>
          <w:tab w:val="left" w:pos="993"/>
          <w:tab w:val="left" w:pos="6341"/>
        </w:tabs>
        <w:ind w:firstLine="567"/>
        <w:contextualSpacing/>
        <w:jc w:val="both"/>
      </w:pPr>
      <w:r w:rsidRPr="0088065C">
        <w:t>И в сиянье потонула</w:t>
      </w:r>
    </w:p>
    <w:p w:rsidR="00D604ED" w:rsidRPr="0088065C" w:rsidRDefault="00D604ED" w:rsidP="00D604ED">
      <w:pPr>
        <w:keepNext/>
        <w:keepLines/>
        <w:tabs>
          <w:tab w:val="left" w:pos="993"/>
          <w:tab w:val="left" w:pos="6341"/>
        </w:tabs>
        <w:ind w:firstLine="567"/>
        <w:contextualSpacing/>
        <w:jc w:val="both"/>
      </w:pPr>
      <w:r w:rsidRPr="0088065C">
        <w:t>Вся смятенная земля.</w:t>
      </w:r>
    </w:p>
    <w:p w:rsidR="00D604ED" w:rsidRDefault="00D604ED" w:rsidP="00D604ED">
      <w:pPr>
        <w:keepNext/>
        <w:keepLines/>
        <w:tabs>
          <w:tab w:val="left" w:pos="993"/>
          <w:tab w:val="left" w:pos="6341"/>
        </w:tabs>
        <w:ind w:firstLine="567"/>
        <w:contextualSpacing/>
        <w:jc w:val="both"/>
      </w:pPr>
    </w:p>
    <w:p w:rsidR="00D604ED" w:rsidRPr="0088065C" w:rsidRDefault="00D604ED" w:rsidP="00D604ED">
      <w:pPr>
        <w:keepNext/>
        <w:keepLines/>
        <w:tabs>
          <w:tab w:val="left" w:pos="993"/>
          <w:tab w:val="left" w:pos="6341"/>
        </w:tabs>
        <w:ind w:firstLine="567"/>
        <w:contextualSpacing/>
        <w:jc w:val="both"/>
        <w:rPr>
          <w:b/>
        </w:rPr>
      </w:pPr>
      <w:r w:rsidRPr="0088065C">
        <w:rPr>
          <w:b/>
        </w:rPr>
        <w:t>9.Назовите автора, название, найдите метафоры, эпитеты, определите размер, рифму</w:t>
      </w:r>
      <w:r>
        <w:rPr>
          <w:b/>
        </w:rPr>
        <w:t>.</w:t>
      </w:r>
    </w:p>
    <w:p w:rsidR="00D604ED" w:rsidRPr="0088065C" w:rsidRDefault="00D604ED" w:rsidP="00D604ED">
      <w:pPr>
        <w:keepNext/>
        <w:keepLines/>
        <w:tabs>
          <w:tab w:val="left" w:pos="993"/>
          <w:tab w:val="left" w:pos="6341"/>
        </w:tabs>
        <w:ind w:firstLine="567"/>
        <w:contextualSpacing/>
        <w:jc w:val="both"/>
      </w:pPr>
      <w:r w:rsidRPr="0088065C">
        <w:t>Тучки небесные, вечные странники,</w:t>
      </w:r>
    </w:p>
    <w:p w:rsidR="00D604ED" w:rsidRPr="0088065C" w:rsidRDefault="00D604ED" w:rsidP="00D604ED">
      <w:pPr>
        <w:keepNext/>
        <w:keepLines/>
        <w:tabs>
          <w:tab w:val="left" w:pos="993"/>
          <w:tab w:val="left" w:pos="6341"/>
        </w:tabs>
        <w:ind w:firstLine="567"/>
        <w:contextualSpacing/>
        <w:jc w:val="both"/>
      </w:pPr>
      <w:r w:rsidRPr="0088065C">
        <w:lastRenderedPageBreak/>
        <w:t>Степью лазурною, цепью жемчужною</w:t>
      </w:r>
    </w:p>
    <w:p w:rsidR="00D604ED" w:rsidRPr="0088065C" w:rsidRDefault="00D604ED" w:rsidP="00D604ED">
      <w:pPr>
        <w:keepNext/>
        <w:keepLines/>
        <w:tabs>
          <w:tab w:val="left" w:pos="993"/>
          <w:tab w:val="left" w:pos="6341"/>
        </w:tabs>
        <w:ind w:firstLine="567"/>
        <w:contextualSpacing/>
        <w:jc w:val="both"/>
      </w:pPr>
      <w:r w:rsidRPr="0088065C">
        <w:t>Мчитесь вы, будто как я же, изгнанники</w:t>
      </w:r>
    </w:p>
    <w:p w:rsidR="00D604ED" w:rsidRPr="0088065C" w:rsidRDefault="00D604ED" w:rsidP="00D604ED">
      <w:pPr>
        <w:keepNext/>
        <w:keepLines/>
        <w:tabs>
          <w:tab w:val="left" w:pos="993"/>
          <w:tab w:val="left" w:pos="6341"/>
        </w:tabs>
        <w:ind w:firstLine="567"/>
        <w:contextualSpacing/>
        <w:jc w:val="both"/>
      </w:pPr>
      <w:r w:rsidRPr="0088065C">
        <w:t>С милого севера в сторону южную.</w:t>
      </w:r>
    </w:p>
    <w:p w:rsidR="00D604ED" w:rsidRDefault="00D604ED" w:rsidP="00D604ED">
      <w:pPr>
        <w:keepNext/>
        <w:keepLines/>
        <w:tabs>
          <w:tab w:val="left" w:pos="993"/>
          <w:tab w:val="left" w:pos="6341"/>
        </w:tabs>
        <w:ind w:firstLine="567"/>
        <w:contextualSpacing/>
        <w:jc w:val="both"/>
      </w:pPr>
    </w:p>
    <w:p w:rsidR="00D604ED" w:rsidRPr="0088065C" w:rsidRDefault="00D604ED" w:rsidP="00D604ED">
      <w:pPr>
        <w:keepNext/>
        <w:keepLines/>
        <w:tabs>
          <w:tab w:val="left" w:pos="993"/>
          <w:tab w:val="left" w:pos="6341"/>
        </w:tabs>
        <w:ind w:firstLine="567"/>
        <w:contextualSpacing/>
        <w:jc w:val="both"/>
        <w:rPr>
          <w:b/>
        </w:rPr>
      </w:pPr>
      <w:r w:rsidRPr="0088065C">
        <w:rPr>
          <w:b/>
        </w:rPr>
        <w:t>10.Что такое метафора, эпитет? Какие виды рифм вы знаете.</w:t>
      </w:r>
    </w:p>
    <w:p w:rsidR="00D604ED" w:rsidRDefault="00D604ED" w:rsidP="00D604ED">
      <w:pPr>
        <w:keepNext/>
        <w:tabs>
          <w:tab w:val="num" w:pos="0"/>
          <w:tab w:val="left" w:pos="486"/>
          <w:tab w:val="left" w:pos="6341"/>
        </w:tabs>
        <w:ind w:firstLine="284"/>
      </w:pPr>
    </w:p>
    <w:p w:rsidR="00D604ED" w:rsidRPr="00D34B8F" w:rsidRDefault="00D604ED" w:rsidP="00D604ED">
      <w:pPr>
        <w:keepNext/>
        <w:keepLines/>
        <w:tabs>
          <w:tab w:val="left" w:pos="6341"/>
        </w:tabs>
        <w:contextualSpacing/>
        <w:jc w:val="both"/>
        <w:rPr>
          <w:b/>
        </w:rPr>
      </w:pPr>
    </w:p>
    <w:p w:rsidR="00D604ED" w:rsidRPr="00C84402" w:rsidRDefault="00D604ED" w:rsidP="00D604ED">
      <w:pPr>
        <w:keepNext/>
        <w:keepLines/>
        <w:tabs>
          <w:tab w:val="left" w:pos="6341"/>
        </w:tabs>
        <w:ind w:firstLine="567"/>
        <w:contextualSpacing/>
        <w:jc w:val="both"/>
        <w:rPr>
          <w:b/>
        </w:rPr>
      </w:pPr>
      <w:r w:rsidRPr="00C84402">
        <w:rPr>
          <w:b/>
        </w:rPr>
        <w:t>Контрольная работа по разделу « Литература XIX века». 6 класс.</w:t>
      </w:r>
    </w:p>
    <w:p w:rsidR="00D604ED" w:rsidRPr="00C84402" w:rsidRDefault="00D604ED" w:rsidP="00D604ED">
      <w:pPr>
        <w:keepNext/>
        <w:keepLines/>
        <w:tabs>
          <w:tab w:val="left" w:pos="6341"/>
        </w:tabs>
        <w:ind w:firstLine="567"/>
        <w:contextualSpacing/>
        <w:jc w:val="both"/>
        <w:rPr>
          <w:b/>
        </w:rPr>
      </w:pPr>
    </w:p>
    <w:p w:rsidR="00D604ED" w:rsidRPr="00C84402" w:rsidRDefault="00D604ED" w:rsidP="00D604ED">
      <w:pPr>
        <w:keepNext/>
        <w:keepLines/>
        <w:tabs>
          <w:tab w:val="left" w:pos="6341"/>
        </w:tabs>
        <w:spacing w:line="276" w:lineRule="auto"/>
        <w:ind w:firstLine="567"/>
        <w:contextualSpacing/>
        <w:jc w:val="both"/>
      </w:pPr>
      <w:r>
        <w:t>1.</w:t>
      </w:r>
      <w:r w:rsidRPr="00C84402">
        <w:t>Назовите автора следующих стихотворений: «Узник», «Зимнее утро», «И.И. Пущину».</w:t>
      </w:r>
    </w:p>
    <w:p w:rsidR="00D604ED" w:rsidRPr="00C84402" w:rsidRDefault="00D604ED" w:rsidP="00D604ED">
      <w:pPr>
        <w:keepNext/>
        <w:keepLines/>
        <w:tabs>
          <w:tab w:val="left" w:pos="6341"/>
        </w:tabs>
        <w:spacing w:line="276" w:lineRule="auto"/>
        <w:ind w:firstLine="567"/>
        <w:contextualSpacing/>
        <w:jc w:val="both"/>
      </w:pPr>
    </w:p>
    <w:p w:rsidR="00D604ED" w:rsidRPr="00C84402" w:rsidRDefault="00D604ED" w:rsidP="00D604ED">
      <w:pPr>
        <w:keepNext/>
        <w:keepLines/>
        <w:tabs>
          <w:tab w:val="left" w:pos="6341"/>
        </w:tabs>
        <w:spacing w:line="276" w:lineRule="auto"/>
        <w:ind w:firstLine="567"/>
        <w:contextualSpacing/>
        <w:jc w:val="both"/>
      </w:pPr>
      <w:r>
        <w:t>2.</w:t>
      </w:r>
      <w:r w:rsidRPr="00C84402">
        <w:t>Назовите автора произведения, произведение, жанр произведения, из котор</w:t>
      </w:r>
      <w:r>
        <w:t>ого приведены следующие строки:</w:t>
      </w:r>
    </w:p>
    <w:p w:rsidR="00D604ED" w:rsidRPr="00C84402" w:rsidRDefault="00D604ED" w:rsidP="00D604ED">
      <w:pPr>
        <w:keepNext/>
        <w:keepLines/>
        <w:tabs>
          <w:tab w:val="left" w:pos="6341"/>
        </w:tabs>
        <w:spacing w:line="276" w:lineRule="auto"/>
        <w:ind w:firstLine="567"/>
        <w:contextualSpacing/>
        <w:jc w:val="both"/>
      </w:pPr>
      <w:r w:rsidRPr="00C84402">
        <w:t xml:space="preserve">«Несколько лет  тому назад в одном из своих поместий жил старинный русской барин, </w:t>
      </w:r>
      <w:proofErr w:type="spellStart"/>
      <w:r w:rsidRPr="00C84402">
        <w:t>Кирила</w:t>
      </w:r>
      <w:proofErr w:type="spellEnd"/>
      <w:r w:rsidRPr="00C84402">
        <w:t xml:space="preserve"> Петрович </w:t>
      </w:r>
      <w:proofErr w:type="spellStart"/>
      <w:r w:rsidRPr="00C84402">
        <w:t>Троекуров</w:t>
      </w:r>
      <w:proofErr w:type="spellEnd"/>
      <w:r w:rsidRPr="00C84402">
        <w:t>. Его богатство, знатный род и связи давали ему большой вес в губерниях, где находилось его имение».</w:t>
      </w:r>
    </w:p>
    <w:p w:rsidR="00D604ED" w:rsidRPr="00C84402" w:rsidRDefault="00D604ED" w:rsidP="00D604ED">
      <w:pPr>
        <w:keepNext/>
        <w:keepLines/>
        <w:tabs>
          <w:tab w:val="left" w:pos="6341"/>
        </w:tabs>
        <w:spacing w:line="276" w:lineRule="auto"/>
        <w:ind w:firstLine="567"/>
        <w:contextualSpacing/>
        <w:jc w:val="both"/>
      </w:pPr>
    </w:p>
    <w:p w:rsidR="00D604ED" w:rsidRPr="00C84402" w:rsidRDefault="00D604ED" w:rsidP="00D604ED">
      <w:pPr>
        <w:keepNext/>
        <w:keepLines/>
        <w:tabs>
          <w:tab w:val="left" w:pos="6341"/>
        </w:tabs>
        <w:spacing w:line="276" w:lineRule="auto"/>
        <w:ind w:firstLine="567"/>
        <w:contextualSpacing/>
        <w:jc w:val="both"/>
      </w:pPr>
      <w:r>
        <w:t>3.</w:t>
      </w:r>
      <w:r w:rsidRPr="00C84402">
        <w:t>Соотнесите определение литературоведчес</w:t>
      </w:r>
      <w:r>
        <w:t>кого термина и его определение:</w:t>
      </w:r>
    </w:p>
    <w:p w:rsidR="00D604ED" w:rsidRPr="00C84402" w:rsidRDefault="00D604ED" w:rsidP="00D604ED">
      <w:pPr>
        <w:keepNext/>
        <w:keepLines/>
        <w:tabs>
          <w:tab w:val="left" w:pos="6341"/>
        </w:tabs>
        <w:spacing w:line="276" w:lineRule="auto"/>
        <w:ind w:firstLine="567"/>
        <w:contextualSpacing/>
        <w:jc w:val="both"/>
      </w:pPr>
      <w:r w:rsidRPr="00C84402">
        <w:t xml:space="preserve">А) большое повествовательное произведение </w:t>
      </w:r>
      <w:proofErr w:type="gramStart"/>
      <w:r w:rsidRPr="00C84402">
        <w:t>со</w:t>
      </w:r>
      <w:proofErr w:type="gramEnd"/>
      <w:r w:rsidRPr="00C84402">
        <w:t xml:space="preserve"> множеством дей</w:t>
      </w:r>
      <w:r>
        <w:t>ствующих лиц и развитым сюжетом</w:t>
      </w:r>
    </w:p>
    <w:p w:rsidR="00D604ED" w:rsidRPr="00C84402" w:rsidRDefault="00D604ED" w:rsidP="00D604ED">
      <w:pPr>
        <w:keepNext/>
        <w:keepLines/>
        <w:tabs>
          <w:tab w:val="left" w:pos="6341"/>
        </w:tabs>
        <w:spacing w:line="276" w:lineRule="auto"/>
        <w:ind w:firstLine="567"/>
        <w:contextualSpacing/>
        <w:jc w:val="both"/>
      </w:pPr>
      <w:r w:rsidRPr="00C84402">
        <w:t>Б) последовательность и связь событи</w:t>
      </w:r>
      <w:r>
        <w:t>й в художественном произведении</w:t>
      </w:r>
    </w:p>
    <w:p w:rsidR="00D604ED" w:rsidRPr="00C84402" w:rsidRDefault="00D604ED" w:rsidP="00D604ED">
      <w:pPr>
        <w:keepNext/>
        <w:keepLines/>
        <w:tabs>
          <w:tab w:val="left" w:pos="6341"/>
        </w:tabs>
        <w:spacing w:line="276" w:lineRule="auto"/>
        <w:ind w:firstLine="567"/>
        <w:contextualSpacing/>
        <w:jc w:val="both"/>
      </w:pPr>
      <w:r w:rsidRPr="00C84402">
        <w:t>В) построение художественного произведения, расположение и взаимосвязь все</w:t>
      </w:r>
      <w:r>
        <w:t>х его частей, образов, эпизодов</w:t>
      </w:r>
    </w:p>
    <w:p w:rsidR="00D604ED" w:rsidRPr="00C84402" w:rsidRDefault="00D604ED" w:rsidP="00D604ED">
      <w:pPr>
        <w:keepNext/>
        <w:keepLines/>
        <w:tabs>
          <w:tab w:val="left" w:pos="6341"/>
        </w:tabs>
        <w:spacing w:line="276" w:lineRule="auto"/>
        <w:ind w:firstLine="567"/>
        <w:contextualSpacing/>
        <w:jc w:val="both"/>
      </w:pPr>
      <w:r w:rsidRPr="00C84402">
        <w:t>Г) противопоставление образов, эпизодов, картин, слов, помогающее передать мысль и чувство</w:t>
      </w:r>
      <w:r>
        <w:t>, усилить эмоциональность речи.</w:t>
      </w:r>
    </w:p>
    <w:p w:rsidR="00D604ED" w:rsidRPr="00C84402" w:rsidRDefault="00D604ED" w:rsidP="00D604ED">
      <w:pPr>
        <w:keepNext/>
        <w:keepLines/>
        <w:tabs>
          <w:tab w:val="left" w:pos="6341"/>
        </w:tabs>
        <w:spacing w:line="276" w:lineRule="auto"/>
        <w:ind w:firstLine="567"/>
        <w:contextualSpacing/>
        <w:jc w:val="both"/>
      </w:pPr>
      <w:r>
        <w:t>1) роман</w:t>
      </w:r>
    </w:p>
    <w:p w:rsidR="00D604ED" w:rsidRPr="00C84402" w:rsidRDefault="00D604ED" w:rsidP="00D604ED">
      <w:pPr>
        <w:keepNext/>
        <w:keepLines/>
        <w:tabs>
          <w:tab w:val="left" w:pos="6341"/>
        </w:tabs>
        <w:spacing w:line="276" w:lineRule="auto"/>
        <w:ind w:firstLine="567"/>
        <w:contextualSpacing/>
        <w:jc w:val="both"/>
      </w:pPr>
      <w:r>
        <w:t>2) композиция</w:t>
      </w:r>
    </w:p>
    <w:p w:rsidR="00D604ED" w:rsidRPr="00C84402" w:rsidRDefault="00D604ED" w:rsidP="00D604ED">
      <w:pPr>
        <w:keepNext/>
        <w:keepLines/>
        <w:tabs>
          <w:tab w:val="left" w:pos="6341"/>
        </w:tabs>
        <w:spacing w:line="276" w:lineRule="auto"/>
        <w:ind w:firstLine="567"/>
        <w:contextualSpacing/>
        <w:jc w:val="both"/>
      </w:pPr>
      <w:r>
        <w:t>3) сюжет</w:t>
      </w:r>
    </w:p>
    <w:p w:rsidR="00D604ED" w:rsidRDefault="00D604ED" w:rsidP="00D604ED">
      <w:pPr>
        <w:keepNext/>
        <w:keepLines/>
        <w:tabs>
          <w:tab w:val="left" w:pos="6341"/>
        </w:tabs>
        <w:spacing w:line="276" w:lineRule="auto"/>
        <w:ind w:firstLine="567"/>
        <w:contextualSpacing/>
        <w:jc w:val="both"/>
      </w:pPr>
      <w:r>
        <w:t>4)антитеза</w:t>
      </w:r>
    </w:p>
    <w:p w:rsidR="00D604ED" w:rsidRPr="00C84402" w:rsidRDefault="00D604ED" w:rsidP="00D604ED">
      <w:pPr>
        <w:keepNext/>
        <w:keepLines/>
        <w:tabs>
          <w:tab w:val="left" w:pos="6341"/>
        </w:tabs>
        <w:spacing w:line="276" w:lineRule="auto"/>
        <w:ind w:firstLine="567"/>
        <w:contextualSpacing/>
        <w:jc w:val="both"/>
      </w:pPr>
    </w:p>
    <w:p w:rsidR="00D604ED" w:rsidRPr="00C84402" w:rsidRDefault="00D604ED" w:rsidP="00D604ED">
      <w:pPr>
        <w:keepNext/>
        <w:keepLines/>
        <w:tabs>
          <w:tab w:val="left" w:pos="6341"/>
        </w:tabs>
        <w:spacing w:line="276" w:lineRule="auto"/>
        <w:ind w:firstLine="567"/>
        <w:contextualSpacing/>
        <w:jc w:val="both"/>
      </w:pPr>
      <w:r w:rsidRPr="00C84402">
        <w:t xml:space="preserve">4.Факты </w:t>
      </w:r>
      <w:proofErr w:type="gramStart"/>
      <w:r w:rsidRPr="00C84402">
        <w:t>биогр</w:t>
      </w:r>
      <w:r>
        <w:t>афии</w:t>
      </w:r>
      <w:proofErr w:type="gramEnd"/>
      <w:r>
        <w:t xml:space="preserve"> какого поэта представлены?</w:t>
      </w:r>
    </w:p>
    <w:p w:rsidR="00D604ED" w:rsidRPr="00C84402" w:rsidRDefault="00D604ED" w:rsidP="00D604ED">
      <w:pPr>
        <w:keepNext/>
        <w:keepLines/>
        <w:tabs>
          <w:tab w:val="left" w:pos="6341"/>
        </w:tabs>
        <w:spacing w:line="276" w:lineRule="auto"/>
        <w:ind w:firstLine="567"/>
        <w:contextualSpacing/>
        <w:jc w:val="both"/>
      </w:pPr>
      <w:r w:rsidRPr="00C84402">
        <w:t>Родился в семье офицера, воспитывался бабушкой. После домашнего образования началась учёба в университетском пансионе Москвы. Там были написаны первые стихотворения. Затем проходило обучение в Московском университете, школе гвардейских подпрапорщиков Петербурга. Начал служить в Гусарском полку, Царском селе. За произведение «Смерть поэта» был арестован, отправлен в ссылку. По пути на Кавказ на месяц останавливается в Москве. Тогда же было написано стихотворение «Бородино» к годовщине сражения.</w:t>
      </w:r>
    </w:p>
    <w:p w:rsidR="00D604ED" w:rsidRPr="00C84402" w:rsidRDefault="00D604ED" w:rsidP="00D604ED">
      <w:pPr>
        <w:keepNext/>
        <w:keepLines/>
        <w:tabs>
          <w:tab w:val="left" w:pos="6341"/>
        </w:tabs>
        <w:spacing w:line="276" w:lineRule="auto"/>
        <w:ind w:firstLine="567"/>
        <w:contextualSpacing/>
        <w:jc w:val="both"/>
      </w:pPr>
    </w:p>
    <w:p w:rsidR="00D604ED" w:rsidRPr="00C84402" w:rsidRDefault="00D604ED" w:rsidP="00D604ED">
      <w:pPr>
        <w:keepNext/>
        <w:keepLines/>
        <w:tabs>
          <w:tab w:val="left" w:pos="6341"/>
        </w:tabs>
        <w:spacing w:line="276" w:lineRule="auto"/>
        <w:ind w:firstLine="567"/>
        <w:contextualSpacing/>
        <w:jc w:val="both"/>
      </w:pPr>
      <w:r w:rsidRPr="00C84402">
        <w:t>5.Определите, каким размером написаны следующие с</w:t>
      </w:r>
      <w:r>
        <w:t>тихотворения:</w:t>
      </w:r>
    </w:p>
    <w:p w:rsidR="00D604ED" w:rsidRPr="00C84402" w:rsidRDefault="00D604ED" w:rsidP="00D604ED">
      <w:pPr>
        <w:keepNext/>
        <w:keepLines/>
        <w:tabs>
          <w:tab w:val="left" w:pos="6341"/>
        </w:tabs>
        <w:spacing w:line="276" w:lineRule="auto"/>
        <w:ind w:firstLine="567"/>
        <w:contextualSpacing/>
        <w:jc w:val="both"/>
      </w:pPr>
      <w:r w:rsidRPr="00C84402">
        <w:t>А) Мороз и солнце; день чудесны</w:t>
      </w:r>
      <w:r>
        <w:t>й! (А.С. Пушкин «Зимнее утро»</w:t>
      </w:r>
      <w:proofErr w:type="gramStart"/>
      <w:r>
        <w:t xml:space="preserve"> )</w:t>
      </w:r>
      <w:proofErr w:type="gramEnd"/>
    </w:p>
    <w:p w:rsidR="00D604ED" w:rsidRPr="00C84402" w:rsidRDefault="00D604ED" w:rsidP="00D604ED">
      <w:pPr>
        <w:keepNext/>
        <w:keepLines/>
        <w:tabs>
          <w:tab w:val="left" w:pos="6341"/>
        </w:tabs>
        <w:spacing w:line="276" w:lineRule="auto"/>
        <w:ind w:firstLine="567"/>
        <w:contextualSpacing/>
        <w:jc w:val="both"/>
      </w:pPr>
      <w:r w:rsidRPr="00C84402">
        <w:t>Б) В песчаных степях аравийской земли (М.Ю. Лермонтов «Три пальмы»)</w:t>
      </w:r>
    </w:p>
    <w:p w:rsidR="00D604ED" w:rsidRPr="00C84402" w:rsidRDefault="00D604ED" w:rsidP="00D604ED">
      <w:pPr>
        <w:keepNext/>
        <w:keepLines/>
        <w:tabs>
          <w:tab w:val="left" w:pos="6341"/>
        </w:tabs>
        <w:spacing w:line="276" w:lineRule="auto"/>
        <w:contextualSpacing/>
        <w:jc w:val="both"/>
      </w:pPr>
    </w:p>
    <w:p w:rsidR="00D604ED" w:rsidRPr="00C84402" w:rsidRDefault="00D604ED" w:rsidP="00D604ED">
      <w:pPr>
        <w:keepNext/>
        <w:keepLines/>
        <w:tabs>
          <w:tab w:val="left" w:pos="6341"/>
        </w:tabs>
        <w:spacing w:line="276" w:lineRule="auto"/>
        <w:ind w:firstLine="567"/>
        <w:contextualSpacing/>
        <w:jc w:val="both"/>
      </w:pPr>
      <w:r w:rsidRPr="00C84402">
        <w:t>6. Найдите соответствие м</w:t>
      </w:r>
      <w:r>
        <w:t>ежду авторами и произведениями:</w:t>
      </w:r>
    </w:p>
    <w:p w:rsidR="00D604ED" w:rsidRPr="00C84402" w:rsidRDefault="00D604ED" w:rsidP="00D604ED">
      <w:pPr>
        <w:keepNext/>
        <w:keepLines/>
        <w:tabs>
          <w:tab w:val="left" w:pos="6341"/>
        </w:tabs>
        <w:spacing w:line="276" w:lineRule="auto"/>
        <w:ind w:firstLine="567"/>
        <w:contextualSpacing/>
        <w:jc w:val="both"/>
      </w:pPr>
      <w:r w:rsidRPr="00C84402">
        <w:t>А) Ф.И. Тютчев 1)</w:t>
      </w:r>
      <w:r>
        <w:t xml:space="preserve"> «Листья», «Неохотно и несмело»</w:t>
      </w:r>
    </w:p>
    <w:p w:rsidR="00D604ED" w:rsidRPr="00C84402" w:rsidRDefault="00D604ED" w:rsidP="00D604ED">
      <w:pPr>
        <w:keepNext/>
        <w:keepLines/>
        <w:tabs>
          <w:tab w:val="left" w:pos="6341"/>
        </w:tabs>
        <w:spacing w:line="276" w:lineRule="auto"/>
        <w:ind w:firstLine="567"/>
        <w:contextualSpacing/>
        <w:jc w:val="both"/>
      </w:pPr>
      <w:r w:rsidRPr="00C84402">
        <w:lastRenderedPageBreak/>
        <w:t>Б) А. А. Фет 2) «Вечер»</w:t>
      </w:r>
      <w:proofErr w:type="gramStart"/>
      <w:r w:rsidRPr="00C84402">
        <w:t xml:space="preserve"> ,</w:t>
      </w:r>
      <w:proofErr w:type="gramEnd"/>
      <w:r w:rsidRPr="00C84402">
        <w:t xml:space="preserve"> «Ель рукавом мне тр</w:t>
      </w:r>
      <w:r>
        <w:t>опинку завесила», «Учись у них-</w:t>
      </w:r>
    </w:p>
    <w:p w:rsidR="00D604ED" w:rsidRPr="00C84402" w:rsidRDefault="00D604ED" w:rsidP="00D604ED">
      <w:pPr>
        <w:keepNext/>
        <w:keepLines/>
        <w:tabs>
          <w:tab w:val="left" w:pos="6341"/>
        </w:tabs>
        <w:spacing w:line="276" w:lineRule="auto"/>
        <w:ind w:firstLine="567"/>
        <w:contextualSpacing/>
        <w:jc w:val="both"/>
      </w:pPr>
      <w:r w:rsidRPr="00C84402">
        <w:t>у дуба, у берёзы»,</w:t>
      </w:r>
      <w:r>
        <w:t xml:space="preserve"> «Ещё майская ночь», «Это утро, </w:t>
      </w:r>
      <w:r w:rsidRPr="00C84402">
        <w:t>радость эта».</w:t>
      </w:r>
    </w:p>
    <w:p w:rsidR="00D604ED" w:rsidRPr="00C84402" w:rsidRDefault="00D604ED" w:rsidP="00D604ED">
      <w:pPr>
        <w:keepNext/>
        <w:keepLines/>
        <w:tabs>
          <w:tab w:val="left" w:pos="6341"/>
        </w:tabs>
        <w:spacing w:line="276" w:lineRule="auto"/>
        <w:contextualSpacing/>
        <w:jc w:val="both"/>
      </w:pPr>
    </w:p>
    <w:p w:rsidR="00D604ED" w:rsidRPr="00C84402" w:rsidRDefault="00D604ED" w:rsidP="00D604ED">
      <w:pPr>
        <w:keepNext/>
        <w:keepLines/>
        <w:tabs>
          <w:tab w:val="left" w:pos="6341"/>
        </w:tabs>
        <w:spacing w:line="276" w:lineRule="auto"/>
        <w:ind w:firstLine="567"/>
        <w:contextualSpacing/>
        <w:jc w:val="both"/>
      </w:pPr>
      <w:r w:rsidRPr="00C84402">
        <w:t>7. Назовите автора стихотворения «Железная дорога», поэмы «Дедушка».</w:t>
      </w:r>
    </w:p>
    <w:p w:rsidR="00D604ED" w:rsidRPr="00C84402" w:rsidRDefault="00D604ED" w:rsidP="00D604ED">
      <w:pPr>
        <w:keepNext/>
        <w:keepLines/>
        <w:tabs>
          <w:tab w:val="left" w:pos="6341"/>
        </w:tabs>
        <w:spacing w:line="276" w:lineRule="auto"/>
        <w:ind w:firstLine="567"/>
        <w:contextualSpacing/>
        <w:jc w:val="both"/>
      </w:pPr>
    </w:p>
    <w:p w:rsidR="00D604ED" w:rsidRPr="00C84402" w:rsidRDefault="00D604ED" w:rsidP="00D604ED">
      <w:pPr>
        <w:keepNext/>
        <w:keepLines/>
        <w:tabs>
          <w:tab w:val="left" w:pos="6341"/>
        </w:tabs>
        <w:spacing w:line="276" w:lineRule="auto"/>
        <w:ind w:firstLine="567"/>
        <w:contextualSpacing/>
        <w:jc w:val="both"/>
      </w:pPr>
      <w:r w:rsidRPr="00C84402">
        <w:t>8. Назовите автора, жанр произведения, произведение</w:t>
      </w:r>
      <w:r>
        <w:t>, из которого приведён отрывок:</w:t>
      </w:r>
    </w:p>
    <w:p w:rsidR="00D604ED" w:rsidRPr="00C84402" w:rsidRDefault="00D604ED" w:rsidP="00D604ED">
      <w:pPr>
        <w:keepNext/>
        <w:keepLines/>
        <w:tabs>
          <w:tab w:val="left" w:pos="6341"/>
        </w:tabs>
        <w:spacing w:line="276" w:lineRule="auto"/>
        <w:ind w:firstLine="567"/>
        <w:contextualSpacing/>
        <w:jc w:val="both"/>
      </w:pPr>
      <w:r>
        <w:t>Всё хорошо под сиянием лунным,</w:t>
      </w:r>
    </w:p>
    <w:p w:rsidR="00D604ED" w:rsidRPr="00C84402" w:rsidRDefault="00D604ED" w:rsidP="00D604ED">
      <w:pPr>
        <w:keepNext/>
        <w:keepLines/>
        <w:tabs>
          <w:tab w:val="left" w:pos="6341"/>
        </w:tabs>
        <w:spacing w:line="276" w:lineRule="auto"/>
        <w:ind w:firstLine="567"/>
        <w:contextualSpacing/>
        <w:jc w:val="both"/>
      </w:pPr>
      <w:r>
        <w:t>Всюду родимую Русь узнаю…</w:t>
      </w:r>
    </w:p>
    <w:p w:rsidR="00D604ED" w:rsidRPr="00C84402" w:rsidRDefault="00D604ED" w:rsidP="00D604ED">
      <w:pPr>
        <w:keepNext/>
        <w:keepLines/>
        <w:tabs>
          <w:tab w:val="left" w:pos="6341"/>
        </w:tabs>
        <w:spacing w:line="276" w:lineRule="auto"/>
        <w:ind w:firstLine="567"/>
        <w:contextualSpacing/>
        <w:jc w:val="both"/>
      </w:pPr>
      <w:r w:rsidRPr="00C84402">
        <w:t>Быс</w:t>
      </w:r>
      <w:r>
        <w:t>тро лечу я по рельсам чугунным,</w:t>
      </w:r>
    </w:p>
    <w:p w:rsidR="00D604ED" w:rsidRPr="00C84402" w:rsidRDefault="00D604ED" w:rsidP="00D604ED">
      <w:pPr>
        <w:keepNext/>
        <w:keepLines/>
        <w:tabs>
          <w:tab w:val="left" w:pos="6341"/>
        </w:tabs>
        <w:spacing w:line="276" w:lineRule="auto"/>
        <w:ind w:firstLine="567"/>
        <w:contextualSpacing/>
        <w:jc w:val="both"/>
      </w:pPr>
      <w:r w:rsidRPr="00C84402">
        <w:t>Думаю думу свою.</w:t>
      </w:r>
    </w:p>
    <w:p w:rsidR="00D604ED" w:rsidRPr="00C84402" w:rsidRDefault="00D604ED" w:rsidP="00D604ED">
      <w:pPr>
        <w:keepNext/>
        <w:keepLines/>
        <w:tabs>
          <w:tab w:val="left" w:pos="6341"/>
        </w:tabs>
        <w:spacing w:line="276" w:lineRule="auto"/>
        <w:contextualSpacing/>
        <w:jc w:val="both"/>
      </w:pPr>
    </w:p>
    <w:p w:rsidR="00D604ED" w:rsidRPr="00C84402" w:rsidRDefault="00D604ED" w:rsidP="00D604ED">
      <w:pPr>
        <w:keepNext/>
        <w:keepLines/>
        <w:tabs>
          <w:tab w:val="left" w:pos="6341"/>
        </w:tabs>
        <w:spacing w:line="276" w:lineRule="auto"/>
        <w:ind w:firstLine="567"/>
        <w:contextualSpacing/>
        <w:jc w:val="both"/>
      </w:pPr>
      <w:r w:rsidRPr="00C84402">
        <w:t xml:space="preserve">9. Назовите произведение и жанр произведения И.С. Тургенева, которое открыло русским читателям 19 века и открывает нам сейчас поэзию детства (Герои </w:t>
      </w:r>
      <w:proofErr w:type="spellStart"/>
      <w:r w:rsidRPr="00C84402">
        <w:t>произведения</w:t>
      </w:r>
      <w:proofErr w:type="gramStart"/>
      <w:r w:rsidRPr="00C84402">
        <w:t>:Ф</w:t>
      </w:r>
      <w:proofErr w:type="gramEnd"/>
      <w:r w:rsidRPr="00C84402">
        <w:t>едя</w:t>
      </w:r>
      <w:proofErr w:type="spellEnd"/>
      <w:r w:rsidRPr="00C84402">
        <w:t>, Павлуша, Илюша, Костя, Ваня – крестьянские мальчишки).</w:t>
      </w:r>
    </w:p>
    <w:p w:rsidR="00D604ED" w:rsidRPr="00C84402" w:rsidRDefault="00D604ED" w:rsidP="00D604ED">
      <w:pPr>
        <w:keepNext/>
        <w:keepLines/>
        <w:tabs>
          <w:tab w:val="left" w:pos="6341"/>
        </w:tabs>
        <w:spacing w:line="276" w:lineRule="auto"/>
        <w:contextualSpacing/>
        <w:jc w:val="both"/>
      </w:pPr>
    </w:p>
    <w:p w:rsidR="00D604ED" w:rsidRPr="00C84402" w:rsidRDefault="00D604ED" w:rsidP="00D604ED">
      <w:pPr>
        <w:keepNext/>
        <w:keepLines/>
        <w:tabs>
          <w:tab w:val="left" w:pos="6341"/>
        </w:tabs>
        <w:spacing w:line="276" w:lineRule="auto"/>
        <w:ind w:firstLine="567"/>
        <w:contextualSpacing/>
        <w:jc w:val="both"/>
      </w:pPr>
      <w:r w:rsidRPr="00C84402">
        <w:t>10. Назовите автора сказа о тульском косом левше и о стальной блохе, в котором показан талант и трудолюбие человека из народа.</w:t>
      </w:r>
    </w:p>
    <w:p w:rsidR="00D604ED" w:rsidRPr="00C84402" w:rsidRDefault="00D604ED" w:rsidP="00D604ED">
      <w:pPr>
        <w:keepNext/>
        <w:keepLines/>
        <w:tabs>
          <w:tab w:val="left" w:pos="6341"/>
        </w:tabs>
        <w:spacing w:line="276" w:lineRule="auto"/>
        <w:contextualSpacing/>
        <w:jc w:val="both"/>
      </w:pPr>
    </w:p>
    <w:p w:rsidR="00D604ED" w:rsidRPr="00C84402" w:rsidRDefault="00D604ED" w:rsidP="00D604ED">
      <w:pPr>
        <w:keepNext/>
        <w:keepLines/>
        <w:tabs>
          <w:tab w:val="left" w:pos="6341"/>
        </w:tabs>
        <w:spacing w:line="276" w:lineRule="auto"/>
        <w:ind w:firstLine="567"/>
        <w:contextualSpacing/>
        <w:jc w:val="both"/>
      </w:pPr>
      <w:r w:rsidRPr="00C84402">
        <w:t xml:space="preserve">11. В каком из перечисленных рассказов А.П. </w:t>
      </w:r>
      <w:r>
        <w:t>Чехова разоблачается лицемерие?</w:t>
      </w:r>
    </w:p>
    <w:p w:rsidR="00D604ED" w:rsidRPr="00C84402" w:rsidRDefault="00D604ED" w:rsidP="00D604ED">
      <w:pPr>
        <w:keepNext/>
        <w:keepLines/>
        <w:tabs>
          <w:tab w:val="left" w:pos="6341"/>
        </w:tabs>
        <w:spacing w:line="276" w:lineRule="auto"/>
        <w:ind w:firstLine="567"/>
        <w:contextualSpacing/>
        <w:jc w:val="both"/>
      </w:pPr>
      <w:r>
        <w:t>А) «Толстый и тонкий»</w:t>
      </w:r>
    </w:p>
    <w:p w:rsidR="00D604ED" w:rsidRPr="00C84402" w:rsidRDefault="00D604ED" w:rsidP="00D604ED">
      <w:pPr>
        <w:keepNext/>
        <w:keepLines/>
        <w:tabs>
          <w:tab w:val="left" w:pos="6341"/>
        </w:tabs>
        <w:spacing w:line="276" w:lineRule="auto"/>
        <w:ind w:firstLine="567"/>
        <w:contextualSpacing/>
        <w:jc w:val="both"/>
      </w:pPr>
      <w:r>
        <w:t>Б) «Пересолил»</w:t>
      </w:r>
    </w:p>
    <w:p w:rsidR="00D604ED" w:rsidRPr="00C84402" w:rsidRDefault="00D604ED" w:rsidP="00D604ED">
      <w:pPr>
        <w:keepNext/>
        <w:keepLines/>
        <w:tabs>
          <w:tab w:val="left" w:pos="6341"/>
        </w:tabs>
        <w:spacing w:line="276" w:lineRule="auto"/>
        <w:ind w:firstLine="567"/>
        <w:contextualSpacing/>
        <w:jc w:val="both"/>
      </w:pPr>
      <w:r w:rsidRPr="00C84402">
        <w:t>В) «Лошадиная фамилия»</w:t>
      </w:r>
    </w:p>
    <w:p w:rsidR="00D604ED" w:rsidRPr="00C84402" w:rsidRDefault="00D604ED" w:rsidP="00D604ED">
      <w:pPr>
        <w:keepNext/>
        <w:keepLines/>
        <w:tabs>
          <w:tab w:val="left" w:pos="6341"/>
        </w:tabs>
        <w:spacing w:line="276" w:lineRule="auto"/>
        <w:contextualSpacing/>
        <w:jc w:val="both"/>
      </w:pPr>
    </w:p>
    <w:p w:rsidR="00D604ED" w:rsidRPr="00C84402" w:rsidRDefault="00D604ED" w:rsidP="00D604ED">
      <w:pPr>
        <w:keepNext/>
        <w:keepLines/>
        <w:tabs>
          <w:tab w:val="left" w:pos="6341"/>
        </w:tabs>
        <w:spacing w:line="276" w:lineRule="auto"/>
        <w:ind w:firstLine="567"/>
        <w:contextualSpacing/>
        <w:jc w:val="both"/>
      </w:pPr>
      <w:r w:rsidRPr="00C84402">
        <w:t>12. Найдите соответствие между авт</w:t>
      </w:r>
      <w:r>
        <w:t>ором и названиями произведения.</w:t>
      </w:r>
    </w:p>
    <w:p w:rsidR="00D604ED" w:rsidRPr="00C84402" w:rsidRDefault="00D604ED" w:rsidP="00D604ED">
      <w:pPr>
        <w:keepNext/>
        <w:keepLines/>
        <w:tabs>
          <w:tab w:val="left" w:pos="6341"/>
        </w:tabs>
        <w:spacing w:line="276" w:lineRule="auto"/>
        <w:ind w:firstLine="567"/>
        <w:contextualSpacing/>
        <w:jc w:val="both"/>
      </w:pPr>
      <w:r w:rsidRPr="00C84402">
        <w:t>А) Я.П. Полонский 1) «Край ты мой,</w:t>
      </w:r>
      <w:r>
        <w:t xml:space="preserve"> родимый край», «Где гнутся над </w:t>
      </w:r>
      <w:proofErr w:type="spellStart"/>
      <w:r>
        <w:t>мутом</w:t>
      </w:r>
      <w:proofErr w:type="spellEnd"/>
      <w:r>
        <w:t xml:space="preserve"> лозы»</w:t>
      </w:r>
    </w:p>
    <w:p w:rsidR="00D604ED" w:rsidRPr="00C84402" w:rsidRDefault="00D604ED" w:rsidP="00D604ED">
      <w:pPr>
        <w:keepNext/>
        <w:keepLines/>
        <w:tabs>
          <w:tab w:val="left" w:pos="6341"/>
        </w:tabs>
        <w:spacing w:line="276" w:lineRule="auto"/>
        <w:ind w:firstLine="567"/>
        <w:contextualSpacing/>
        <w:jc w:val="both"/>
      </w:pPr>
      <w:r w:rsidRPr="00C84402">
        <w:t>Б</w:t>
      </w:r>
      <w:proofErr w:type="gramStart"/>
      <w:r w:rsidRPr="00C84402">
        <w:t>)Е</w:t>
      </w:r>
      <w:proofErr w:type="gramEnd"/>
      <w:r w:rsidRPr="00C84402">
        <w:t>.А. Баратынский 2)«Весна, весна! как во</w:t>
      </w:r>
      <w:r>
        <w:t>здух чист!», «Чудный град порой сольётся»</w:t>
      </w:r>
    </w:p>
    <w:p w:rsidR="00D604ED" w:rsidRPr="00C84402" w:rsidRDefault="00D604ED" w:rsidP="00D604ED">
      <w:pPr>
        <w:keepNext/>
        <w:keepLines/>
        <w:tabs>
          <w:tab w:val="left" w:pos="6341"/>
        </w:tabs>
        <w:spacing w:line="276" w:lineRule="auto"/>
        <w:ind w:firstLine="567"/>
        <w:contextualSpacing/>
        <w:jc w:val="both"/>
      </w:pPr>
      <w:r w:rsidRPr="00C84402">
        <w:t>В) А.К. Толстой 3) «По горам две х</w:t>
      </w:r>
      <w:r>
        <w:t xml:space="preserve">мурых тучи…», «Посмотри – какая </w:t>
      </w:r>
      <w:r w:rsidRPr="00C84402">
        <w:t>мгла»</w:t>
      </w:r>
    </w:p>
    <w:p w:rsidR="00D604ED" w:rsidRPr="00C84402" w:rsidRDefault="00D604ED" w:rsidP="00D604ED">
      <w:pPr>
        <w:keepNext/>
        <w:keepLines/>
        <w:tabs>
          <w:tab w:val="left" w:pos="6341"/>
        </w:tabs>
        <w:spacing w:line="276" w:lineRule="auto"/>
        <w:contextualSpacing/>
        <w:jc w:val="both"/>
      </w:pPr>
    </w:p>
    <w:p w:rsidR="00D604ED" w:rsidRDefault="00D604ED" w:rsidP="00D604ED">
      <w:pPr>
        <w:keepNext/>
        <w:keepLines/>
        <w:tabs>
          <w:tab w:val="left" w:pos="6341"/>
        </w:tabs>
        <w:spacing w:line="276" w:lineRule="auto"/>
        <w:ind w:firstLine="567"/>
        <w:contextualSpacing/>
        <w:jc w:val="both"/>
      </w:pPr>
      <w:r w:rsidRPr="00C84402">
        <w:t xml:space="preserve">13) Назовите настоящую фамилию писателя, один из псевдонимов которого – Антоша </w:t>
      </w:r>
      <w:proofErr w:type="spellStart"/>
      <w:r>
        <w:t>Чехонте</w:t>
      </w:r>
      <w:proofErr w:type="spellEnd"/>
      <w:r>
        <w:t>.</w:t>
      </w:r>
    </w:p>
    <w:p w:rsidR="00D604ED" w:rsidRPr="00C84402" w:rsidRDefault="00D604ED" w:rsidP="00D604ED">
      <w:pPr>
        <w:keepNext/>
        <w:keepLines/>
        <w:tabs>
          <w:tab w:val="left" w:pos="6341"/>
        </w:tabs>
        <w:spacing w:line="276" w:lineRule="auto"/>
        <w:ind w:firstLine="567"/>
        <w:contextualSpacing/>
        <w:jc w:val="both"/>
      </w:pPr>
    </w:p>
    <w:p w:rsidR="00D604ED" w:rsidRPr="00C84402" w:rsidRDefault="00D604ED" w:rsidP="00D604ED">
      <w:pPr>
        <w:keepNext/>
        <w:keepLines/>
        <w:tabs>
          <w:tab w:val="left" w:pos="6341"/>
        </w:tabs>
        <w:spacing w:line="276" w:lineRule="auto"/>
        <w:ind w:firstLine="567"/>
        <w:contextualSpacing/>
        <w:jc w:val="both"/>
      </w:pPr>
      <w:r w:rsidRPr="00C84402">
        <w:t>14) Найдите соответствия между именами писателей и поэтов и названиями литературных мест.</w:t>
      </w:r>
    </w:p>
    <w:p w:rsidR="00D604ED" w:rsidRPr="00C84402" w:rsidRDefault="00D604ED" w:rsidP="00D604ED">
      <w:pPr>
        <w:keepNext/>
        <w:keepLines/>
        <w:tabs>
          <w:tab w:val="left" w:pos="6341"/>
        </w:tabs>
        <w:spacing w:line="276" w:lineRule="auto"/>
        <w:contextualSpacing/>
        <w:jc w:val="both"/>
      </w:pPr>
    </w:p>
    <w:p w:rsidR="00D604ED" w:rsidRPr="00C84402" w:rsidRDefault="00D604ED" w:rsidP="00D604ED">
      <w:pPr>
        <w:keepNext/>
        <w:keepLines/>
        <w:tabs>
          <w:tab w:val="left" w:pos="6341"/>
        </w:tabs>
        <w:spacing w:line="276" w:lineRule="auto"/>
        <w:ind w:firstLine="567"/>
        <w:contextualSpacing/>
        <w:jc w:val="both"/>
      </w:pPr>
      <w:r>
        <w:t xml:space="preserve">1) А.С. Пушкин А) </w:t>
      </w:r>
      <w:proofErr w:type="spellStart"/>
      <w:r>
        <w:t>Овстуг</w:t>
      </w:r>
      <w:proofErr w:type="spellEnd"/>
    </w:p>
    <w:p w:rsidR="00D604ED" w:rsidRPr="00C84402" w:rsidRDefault="00D604ED" w:rsidP="00D604ED">
      <w:pPr>
        <w:keepNext/>
        <w:keepLines/>
        <w:tabs>
          <w:tab w:val="left" w:pos="6341"/>
        </w:tabs>
        <w:spacing w:line="276" w:lineRule="auto"/>
        <w:ind w:firstLine="567"/>
        <w:contextualSpacing/>
        <w:jc w:val="both"/>
      </w:pPr>
      <w:r>
        <w:t xml:space="preserve">2) Н.А. Некрасов Б) </w:t>
      </w:r>
      <w:proofErr w:type="spellStart"/>
      <w:r>
        <w:t>Карабиха</w:t>
      </w:r>
      <w:proofErr w:type="spellEnd"/>
    </w:p>
    <w:p w:rsidR="00D604ED" w:rsidRPr="00C84402" w:rsidRDefault="00D604ED" w:rsidP="00D604ED">
      <w:pPr>
        <w:keepNext/>
        <w:keepLines/>
        <w:tabs>
          <w:tab w:val="left" w:pos="6341"/>
        </w:tabs>
        <w:spacing w:line="276" w:lineRule="auto"/>
        <w:ind w:firstLine="567"/>
        <w:contextualSpacing/>
        <w:jc w:val="both"/>
      </w:pPr>
      <w:r w:rsidRPr="00C84402">
        <w:t>3) Ф.И. Тютчев В) Царское Село</w:t>
      </w:r>
    </w:p>
    <w:p w:rsidR="00D604ED" w:rsidRPr="00C84402" w:rsidRDefault="00D604ED" w:rsidP="00D604ED">
      <w:pPr>
        <w:keepNext/>
        <w:keepLines/>
        <w:tabs>
          <w:tab w:val="left" w:pos="6341"/>
        </w:tabs>
        <w:ind w:firstLine="567"/>
        <w:contextualSpacing/>
        <w:jc w:val="both"/>
        <w:rPr>
          <w:b/>
        </w:rPr>
      </w:pPr>
    </w:p>
    <w:p w:rsidR="00D604ED" w:rsidRPr="007A35A9" w:rsidRDefault="00D604ED" w:rsidP="00D604ED">
      <w:pPr>
        <w:keepNext/>
        <w:keepLines/>
        <w:tabs>
          <w:tab w:val="left" w:pos="6341"/>
        </w:tabs>
        <w:ind w:firstLine="567"/>
        <w:contextualSpacing/>
        <w:jc w:val="both"/>
        <w:rPr>
          <w:sz w:val="20"/>
          <w:szCs w:val="20"/>
        </w:rPr>
      </w:pPr>
      <w:r w:rsidRPr="007A35A9">
        <w:rPr>
          <w:sz w:val="20"/>
          <w:szCs w:val="20"/>
        </w:rPr>
        <w:t>Ответы:</w:t>
      </w:r>
    </w:p>
    <w:p w:rsidR="00D604ED" w:rsidRPr="007A35A9" w:rsidRDefault="00D604ED" w:rsidP="00D604ED">
      <w:pPr>
        <w:keepNext/>
        <w:keepLines/>
        <w:tabs>
          <w:tab w:val="left" w:pos="6341"/>
        </w:tabs>
        <w:ind w:firstLine="567"/>
        <w:contextualSpacing/>
        <w:jc w:val="both"/>
        <w:rPr>
          <w:sz w:val="20"/>
          <w:szCs w:val="20"/>
        </w:rPr>
      </w:pPr>
      <w:r w:rsidRPr="007A35A9">
        <w:rPr>
          <w:sz w:val="20"/>
          <w:szCs w:val="20"/>
        </w:rPr>
        <w:t>1.А.С. Пушкин.</w:t>
      </w:r>
    </w:p>
    <w:p w:rsidR="00D604ED" w:rsidRPr="007A35A9" w:rsidRDefault="00D604ED" w:rsidP="00D604ED">
      <w:pPr>
        <w:keepNext/>
        <w:keepLines/>
        <w:tabs>
          <w:tab w:val="left" w:pos="6341"/>
        </w:tabs>
        <w:ind w:firstLine="567"/>
        <w:contextualSpacing/>
        <w:jc w:val="both"/>
        <w:rPr>
          <w:sz w:val="20"/>
          <w:szCs w:val="20"/>
        </w:rPr>
      </w:pPr>
      <w:r w:rsidRPr="007A35A9">
        <w:rPr>
          <w:sz w:val="20"/>
          <w:szCs w:val="20"/>
        </w:rPr>
        <w:t>2.А.С. Пушкин. Роман «Дубровский».</w:t>
      </w:r>
    </w:p>
    <w:p w:rsidR="00D604ED" w:rsidRPr="007A35A9" w:rsidRDefault="00D604ED" w:rsidP="00D604ED">
      <w:pPr>
        <w:keepNext/>
        <w:keepLines/>
        <w:tabs>
          <w:tab w:val="left" w:pos="6341"/>
        </w:tabs>
        <w:ind w:firstLine="567"/>
        <w:contextualSpacing/>
        <w:jc w:val="both"/>
        <w:rPr>
          <w:sz w:val="20"/>
          <w:szCs w:val="20"/>
        </w:rPr>
      </w:pPr>
      <w:r w:rsidRPr="007A35A9">
        <w:rPr>
          <w:sz w:val="20"/>
          <w:szCs w:val="20"/>
        </w:rPr>
        <w:t>3.А- 1 Б-3 В-2 Г- 4</w:t>
      </w:r>
    </w:p>
    <w:p w:rsidR="00D604ED" w:rsidRPr="007A35A9" w:rsidRDefault="00D604ED" w:rsidP="00D604ED">
      <w:pPr>
        <w:keepNext/>
        <w:keepLines/>
        <w:tabs>
          <w:tab w:val="left" w:pos="6341"/>
        </w:tabs>
        <w:ind w:firstLine="567"/>
        <w:contextualSpacing/>
        <w:jc w:val="both"/>
        <w:rPr>
          <w:sz w:val="20"/>
          <w:szCs w:val="20"/>
        </w:rPr>
      </w:pPr>
      <w:r w:rsidRPr="007A35A9">
        <w:rPr>
          <w:sz w:val="20"/>
          <w:szCs w:val="20"/>
        </w:rPr>
        <w:t>4.М. Ю. Лермонтов.</w:t>
      </w:r>
    </w:p>
    <w:p w:rsidR="00D604ED" w:rsidRPr="007A35A9" w:rsidRDefault="00D604ED" w:rsidP="00D604ED">
      <w:pPr>
        <w:keepNext/>
        <w:keepLines/>
        <w:tabs>
          <w:tab w:val="left" w:pos="6341"/>
        </w:tabs>
        <w:ind w:firstLine="567"/>
        <w:contextualSpacing/>
        <w:jc w:val="both"/>
        <w:rPr>
          <w:sz w:val="20"/>
          <w:szCs w:val="20"/>
        </w:rPr>
      </w:pPr>
      <w:r w:rsidRPr="007A35A9">
        <w:rPr>
          <w:sz w:val="20"/>
          <w:szCs w:val="20"/>
        </w:rPr>
        <w:t>5. а</w:t>
      </w:r>
      <w:proofErr w:type="gramStart"/>
      <w:r w:rsidRPr="007A35A9">
        <w:rPr>
          <w:sz w:val="20"/>
          <w:szCs w:val="20"/>
        </w:rPr>
        <w:t>)х</w:t>
      </w:r>
      <w:proofErr w:type="gramEnd"/>
      <w:r w:rsidRPr="007A35A9">
        <w:rPr>
          <w:sz w:val="20"/>
          <w:szCs w:val="20"/>
        </w:rPr>
        <w:t>орей б)амфибрахий</w:t>
      </w:r>
    </w:p>
    <w:p w:rsidR="00D604ED" w:rsidRPr="007A35A9" w:rsidRDefault="00D604ED" w:rsidP="00D604ED">
      <w:pPr>
        <w:keepNext/>
        <w:keepLines/>
        <w:tabs>
          <w:tab w:val="left" w:pos="6341"/>
        </w:tabs>
        <w:ind w:firstLine="567"/>
        <w:contextualSpacing/>
        <w:jc w:val="both"/>
        <w:rPr>
          <w:sz w:val="20"/>
          <w:szCs w:val="20"/>
        </w:rPr>
      </w:pPr>
      <w:r w:rsidRPr="007A35A9">
        <w:rPr>
          <w:sz w:val="20"/>
          <w:szCs w:val="20"/>
        </w:rPr>
        <w:t>6. А – 1; Б- 2.</w:t>
      </w:r>
    </w:p>
    <w:p w:rsidR="00D604ED" w:rsidRPr="007A35A9" w:rsidRDefault="00D604ED" w:rsidP="00D604ED">
      <w:pPr>
        <w:keepNext/>
        <w:keepLines/>
        <w:tabs>
          <w:tab w:val="left" w:pos="6341"/>
        </w:tabs>
        <w:ind w:firstLine="567"/>
        <w:contextualSpacing/>
        <w:jc w:val="both"/>
        <w:rPr>
          <w:sz w:val="20"/>
          <w:szCs w:val="20"/>
        </w:rPr>
      </w:pPr>
      <w:r w:rsidRPr="007A35A9">
        <w:rPr>
          <w:sz w:val="20"/>
          <w:szCs w:val="20"/>
        </w:rPr>
        <w:t>7. Н.А. Некрасов.</w:t>
      </w:r>
    </w:p>
    <w:p w:rsidR="00D604ED" w:rsidRPr="007A35A9" w:rsidRDefault="00D604ED" w:rsidP="00D604ED">
      <w:pPr>
        <w:keepNext/>
        <w:keepLines/>
        <w:tabs>
          <w:tab w:val="left" w:pos="6341"/>
        </w:tabs>
        <w:ind w:firstLine="567"/>
        <w:contextualSpacing/>
        <w:jc w:val="both"/>
        <w:rPr>
          <w:sz w:val="20"/>
          <w:szCs w:val="20"/>
        </w:rPr>
      </w:pPr>
      <w:r w:rsidRPr="007A35A9">
        <w:rPr>
          <w:sz w:val="20"/>
          <w:szCs w:val="20"/>
        </w:rPr>
        <w:t>8.Н.А. Некрасов. Стихотворение «Железная дорога».</w:t>
      </w:r>
    </w:p>
    <w:p w:rsidR="00D604ED" w:rsidRPr="007A35A9" w:rsidRDefault="00D604ED" w:rsidP="00D604ED">
      <w:pPr>
        <w:keepNext/>
        <w:keepLines/>
        <w:tabs>
          <w:tab w:val="left" w:pos="6341"/>
        </w:tabs>
        <w:ind w:firstLine="567"/>
        <w:contextualSpacing/>
        <w:jc w:val="both"/>
        <w:rPr>
          <w:sz w:val="20"/>
          <w:szCs w:val="20"/>
        </w:rPr>
      </w:pPr>
      <w:r w:rsidRPr="007A35A9">
        <w:rPr>
          <w:sz w:val="20"/>
          <w:szCs w:val="20"/>
        </w:rPr>
        <w:lastRenderedPageBreak/>
        <w:t>9. Рассказ «</w:t>
      </w:r>
      <w:proofErr w:type="spellStart"/>
      <w:r w:rsidRPr="007A35A9">
        <w:rPr>
          <w:sz w:val="20"/>
          <w:szCs w:val="20"/>
        </w:rPr>
        <w:t>Бежин</w:t>
      </w:r>
      <w:proofErr w:type="spellEnd"/>
      <w:r w:rsidRPr="007A35A9">
        <w:rPr>
          <w:sz w:val="20"/>
          <w:szCs w:val="20"/>
        </w:rPr>
        <w:t xml:space="preserve"> луг».</w:t>
      </w:r>
    </w:p>
    <w:p w:rsidR="00D604ED" w:rsidRPr="007A35A9" w:rsidRDefault="00D604ED" w:rsidP="00D604ED">
      <w:pPr>
        <w:keepNext/>
        <w:keepLines/>
        <w:tabs>
          <w:tab w:val="left" w:pos="6341"/>
        </w:tabs>
        <w:ind w:firstLine="567"/>
        <w:contextualSpacing/>
        <w:jc w:val="both"/>
        <w:rPr>
          <w:sz w:val="20"/>
          <w:szCs w:val="20"/>
        </w:rPr>
      </w:pPr>
      <w:r w:rsidRPr="007A35A9">
        <w:rPr>
          <w:sz w:val="20"/>
          <w:szCs w:val="20"/>
        </w:rPr>
        <w:t>10. Н.С. Лесков</w:t>
      </w:r>
    </w:p>
    <w:p w:rsidR="00D604ED" w:rsidRPr="007A35A9" w:rsidRDefault="00D604ED" w:rsidP="00D604ED">
      <w:pPr>
        <w:keepNext/>
        <w:keepLines/>
        <w:tabs>
          <w:tab w:val="left" w:pos="6341"/>
        </w:tabs>
        <w:ind w:firstLine="567"/>
        <w:contextualSpacing/>
        <w:jc w:val="both"/>
        <w:rPr>
          <w:sz w:val="20"/>
          <w:szCs w:val="20"/>
        </w:rPr>
      </w:pPr>
      <w:r w:rsidRPr="007A35A9">
        <w:rPr>
          <w:sz w:val="20"/>
          <w:szCs w:val="20"/>
        </w:rPr>
        <w:t>11. А</w:t>
      </w:r>
    </w:p>
    <w:p w:rsidR="00D604ED" w:rsidRPr="007A35A9" w:rsidRDefault="00D604ED" w:rsidP="00D604ED">
      <w:pPr>
        <w:keepNext/>
        <w:keepLines/>
        <w:tabs>
          <w:tab w:val="left" w:pos="6341"/>
        </w:tabs>
        <w:ind w:firstLine="567"/>
        <w:contextualSpacing/>
        <w:jc w:val="both"/>
        <w:rPr>
          <w:sz w:val="20"/>
          <w:szCs w:val="20"/>
        </w:rPr>
      </w:pPr>
      <w:r w:rsidRPr="007A35A9">
        <w:rPr>
          <w:sz w:val="20"/>
          <w:szCs w:val="20"/>
        </w:rPr>
        <w:t>12. А-3, Б-2, В-1</w:t>
      </w:r>
    </w:p>
    <w:p w:rsidR="00D604ED" w:rsidRPr="007A35A9" w:rsidRDefault="00D604ED" w:rsidP="00D604ED">
      <w:pPr>
        <w:keepNext/>
        <w:keepLines/>
        <w:tabs>
          <w:tab w:val="left" w:pos="6341"/>
        </w:tabs>
        <w:ind w:firstLine="567"/>
        <w:contextualSpacing/>
        <w:jc w:val="both"/>
        <w:rPr>
          <w:sz w:val="20"/>
          <w:szCs w:val="20"/>
        </w:rPr>
      </w:pPr>
      <w:r w:rsidRPr="007A35A9">
        <w:rPr>
          <w:sz w:val="20"/>
          <w:szCs w:val="20"/>
        </w:rPr>
        <w:t>13. А.П. Чехов</w:t>
      </w:r>
    </w:p>
    <w:p w:rsidR="00D604ED" w:rsidRPr="0034057E" w:rsidRDefault="00D604ED" w:rsidP="00D604ED">
      <w:pPr>
        <w:keepNext/>
        <w:keepLines/>
        <w:tabs>
          <w:tab w:val="left" w:pos="6341"/>
        </w:tabs>
        <w:ind w:firstLine="567"/>
        <w:contextualSpacing/>
        <w:jc w:val="both"/>
        <w:rPr>
          <w:sz w:val="20"/>
          <w:szCs w:val="20"/>
        </w:rPr>
      </w:pPr>
      <w:r w:rsidRPr="0034057E">
        <w:rPr>
          <w:sz w:val="20"/>
          <w:szCs w:val="20"/>
        </w:rPr>
        <w:t>14. 1-В, 2- Б, 3- А.</w:t>
      </w:r>
    </w:p>
    <w:p w:rsidR="00D604ED" w:rsidRPr="0034057E" w:rsidRDefault="00D604ED" w:rsidP="00D604ED">
      <w:pPr>
        <w:pStyle w:val="aa"/>
        <w:tabs>
          <w:tab w:val="left" w:pos="6341"/>
        </w:tabs>
        <w:spacing w:before="0" w:beforeAutospacing="0" w:after="0" w:afterAutospacing="0" w:line="101" w:lineRule="atLeast"/>
        <w:jc w:val="center"/>
        <w:rPr>
          <w:color w:val="000000"/>
          <w:sz w:val="21"/>
          <w:szCs w:val="21"/>
        </w:rPr>
      </w:pPr>
      <w:r w:rsidRPr="0034057E">
        <w:rPr>
          <w:b/>
          <w:bCs/>
          <w:color w:val="000000"/>
          <w:sz w:val="21"/>
          <w:szCs w:val="21"/>
        </w:rPr>
        <w:t>Контрольная работа по литературе 20 века 6 класс</w:t>
      </w:r>
    </w:p>
    <w:p w:rsidR="00D604ED" w:rsidRPr="0034057E" w:rsidRDefault="00D604ED" w:rsidP="00D604ED">
      <w:pPr>
        <w:pStyle w:val="aa"/>
        <w:tabs>
          <w:tab w:val="left" w:pos="6341"/>
        </w:tabs>
        <w:spacing w:before="0" w:beforeAutospacing="0" w:after="0" w:afterAutospacing="0" w:line="101" w:lineRule="atLeast"/>
        <w:jc w:val="center"/>
        <w:rPr>
          <w:color w:val="000000"/>
          <w:sz w:val="21"/>
          <w:szCs w:val="21"/>
        </w:rPr>
      </w:pPr>
      <w:r w:rsidRPr="0034057E">
        <w:rPr>
          <w:color w:val="000000"/>
          <w:sz w:val="21"/>
          <w:szCs w:val="21"/>
        </w:rPr>
        <w:t>Вариант 1</w:t>
      </w:r>
    </w:p>
    <w:p w:rsidR="00D604ED" w:rsidRPr="0034057E" w:rsidRDefault="00D604ED" w:rsidP="00D604ED">
      <w:pPr>
        <w:pStyle w:val="aa"/>
        <w:tabs>
          <w:tab w:val="left" w:pos="6341"/>
        </w:tabs>
        <w:spacing w:before="0" w:beforeAutospacing="0" w:after="0" w:afterAutospacing="0"/>
        <w:rPr>
          <w:color w:val="000000"/>
          <w:sz w:val="21"/>
          <w:szCs w:val="21"/>
        </w:rPr>
      </w:pPr>
      <w:r w:rsidRPr="0034057E">
        <w:rPr>
          <w:b/>
          <w:bCs/>
          <w:color w:val="000000"/>
        </w:rPr>
        <w:t>1.Назовите автора стихотворных строк:</w:t>
      </w:r>
    </w:p>
    <w:p w:rsidR="00D604ED" w:rsidRPr="0034057E" w:rsidRDefault="00D604ED" w:rsidP="00D604ED">
      <w:pPr>
        <w:pStyle w:val="aa"/>
        <w:tabs>
          <w:tab w:val="left" w:pos="6341"/>
        </w:tabs>
        <w:spacing w:before="0" w:beforeAutospacing="0" w:after="0" w:afterAutospacing="0"/>
        <w:rPr>
          <w:color w:val="000000"/>
          <w:sz w:val="21"/>
          <w:szCs w:val="21"/>
        </w:rPr>
      </w:pPr>
      <w:r w:rsidRPr="0034057E">
        <w:rPr>
          <w:i/>
          <w:iCs/>
          <w:color w:val="000000"/>
        </w:rPr>
        <w:t>О, как безумно за окном</w:t>
      </w:r>
    </w:p>
    <w:p w:rsidR="00D604ED" w:rsidRPr="0034057E" w:rsidRDefault="00D604ED" w:rsidP="00D604ED">
      <w:pPr>
        <w:pStyle w:val="aa"/>
        <w:tabs>
          <w:tab w:val="left" w:pos="6341"/>
        </w:tabs>
        <w:spacing w:before="0" w:beforeAutospacing="0" w:after="0" w:afterAutospacing="0"/>
        <w:rPr>
          <w:color w:val="000000"/>
          <w:sz w:val="21"/>
          <w:szCs w:val="21"/>
        </w:rPr>
      </w:pPr>
      <w:r w:rsidRPr="0034057E">
        <w:rPr>
          <w:i/>
          <w:iCs/>
          <w:color w:val="000000"/>
        </w:rPr>
        <w:t>Ревет, бушует буря злая,</w:t>
      </w:r>
    </w:p>
    <w:p w:rsidR="00D604ED" w:rsidRPr="0034057E" w:rsidRDefault="00D604ED" w:rsidP="00D604ED">
      <w:pPr>
        <w:pStyle w:val="aa"/>
        <w:tabs>
          <w:tab w:val="left" w:pos="6341"/>
        </w:tabs>
        <w:spacing w:before="0" w:beforeAutospacing="0" w:after="0" w:afterAutospacing="0"/>
        <w:rPr>
          <w:color w:val="000000"/>
          <w:sz w:val="21"/>
          <w:szCs w:val="21"/>
        </w:rPr>
      </w:pPr>
      <w:r w:rsidRPr="0034057E">
        <w:rPr>
          <w:i/>
          <w:iCs/>
          <w:color w:val="000000"/>
        </w:rPr>
        <w:t>Несутся тучи, льют дождем,</w:t>
      </w:r>
    </w:p>
    <w:p w:rsidR="00D604ED" w:rsidRPr="0034057E" w:rsidRDefault="00D604ED" w:rsidP="00D604ED">
      <w:pPr>
        <w:pStyle w:val="aa"/>
        <w:tabs>
          <w:tab w:val="left" w:pos="6341"/>
        </w:tabs>
        <w:spacing w:before="0" w:beforeAutospacing="0" w:after="0" w:afterAutospacing="0"/>
        <w:rPr>
          <w:color w:val="000000"/>
          <w:sz w:val="21"/>
          <w:szCs w:val="21"/>
        </w:rPr>
      </w:pPr>
      <w:r w:rsidRPr="0034057E">
        <w:rPr>
          <w:i/>
          <w:iCs/>
          <w:color w:val="000000"/>
        </w:rPr>
        <w:t>И ветер воет, замирая.</w:t>
      </w:r>
    </w:p>
    <w:p w:rsidR="00D604ED" w:rsidRPr="0034057E" w:rsidRDefault="00D604ED" w:rsidP="00D604ED">
      <w:pPr>
        <w:pStyle w:val="aa"/>
        <w:tabs>
          <w:tab w:val="left" w:pos="6341"/>
        </w:tabs>
        <w:spacing w:before="0" w:beforeAutospacing="0" w:after="0" w:afterAutospacing="0"/>
        <w:rPr>
          <w:color w:val="000000"/>
          <w:sz w:val="21"/>
          <w:szCs w:val="21"/>
        </w:rPr>
      </w:pPr>
      <w:r w:rsidRPr="0034057E">
        <w:rPr>
          <w:color w:val="000000"/>
        </w:rPr>
        <w:t>А) А. Блок Б) С. Есенин В) А. Ахматова Г) Н. Рубцов</w:t>
      </w:r>
    </w:p>
    <w:p w:rsidR="00D604ED" w:rsidRPr="0034057E" w:rsidRDefault="00D604ED" w:rsidP="00D604ED">
      <w:pPr>
        <w:pStyle w:val="aa"/>
        <w:tabs>
          <w:tab w:val="left" w:pos="6341"/>
        </w:tabs>
        <w:spacing w:before="0" w:beforeAutospacing="0" w:after="0" w:afterAutospacing="0"/>
        <w:rPr>
          <w:color w:val="000000"/>
          <w:sz w:val="21"/>
          <w:szCs w:val="21"/>
        </w:rPr>
      </w:pPr>
      <w:r w:rsidRPr="0034057E">
        <w:rPr>
          <w:color w:val="000000"/>
        </w:rPr>
        <w:t>2. Двухсложный размер стиха с ударением на первом слоге:</w:t>
      </w:r>
    </w:p>
    <w:p w:rsidR="00D604ED" w:rsidRPr="0034057E" w:rsidRDefault="00D604ED" w:rsidP="00D604ED">
      <w:pPr>
        <w:pStyle w:val="aa"/>
        <w:shd w:val="clear" w:color="auto" w:fill="FAFAFA"/>
        <w:tabs>
          <w:tab w:val="left" w:pos="6341"/>
        </w:tabs>
        <w:spacing w:before="0" w:beforeAutospacing="0" w:after="0" w:afterAutospacing="0" w:line="101" w:lineRule="atLeast"/>
        <w:rPr>
          <w:color w:val="000000"/>
          <w:sz w:val="21"/>
          <w:szCs w:val="21"/>
        </w:rPr>
      </w:pPr>
      <w:r w:rsidRPr="0034057E">
        <w:rPr>
          <w:color w:val="000000"/>
          <w:sz w:val="21"/>
          <w:szCs w:val="21"/>
        </w:rPr>
        <w:t>А) ямб Б) дактиль В) хорей Г) амфибрахий</w:t>
      </w:r>
    </w:p>
    <w:p w:rsidR="00D604ED" w:rsidRPr="0034057E" w:rsidRDefault="00D604ED" w:rsidP="00D604ED">
      <w:pPr>
        <w:pStyle w:val="aa"/>
        <w:shd w:val="clear" w:color="auto" w:fill="FAFAFA"/>
        <w:tabs>
          <w:tab w:val="left" w:pos="6341"/>
        </w:tabs>
        <w:spacing w:before="0" w:beforeAutospacing="0" w:after="0" w:afterAutospacing="0" w:line="101" w:lineRule="atLeast"/>
        <w:rPr>
          <w:color w:val="000000"/>
          <w:sz w:val="21"/>
          <w:szCs w:val="21"/>
        </w:rPr>
      </w:pPr>
      <w:r w:rsidRPr="0034057E">
        <w:rPr>
          <w:color w:val="000000"/>
          <w:sz w:val="21"/>
          <w:szCs w:val="21"/>
        </w:rPr>
        <w:t>3. Трехсложный  размер стиха с ударением на первом слоге:</w:t>
      </w:r>
    </w:p>
    <w:p w:rsidR="00D604ED" w:rsidRPr="0034057E" w:rsidRDefault="00D604ED" w:rsidP="00D604ED">
      <w:pPr>
        <w:pStyle w:val="aa"/>
        <w:shd w:val="clear" w:color="auto" w:fill="FAFAFA"/>
        <w:tabs>
          <w:tab w:val="left" w:pos="6341"/>
        </w:tabs>
        <w:spacing w:before="0" w:beforeAutospacing="0" w:after="0" w:afterAutospacing="0" w:line="101" w:lineRule="atLeast"/>
        <w:rPr>
          <w:color w:val="000000"/>
          <w:sz w:val="21"/>
          <w:szCs w:val="21"/>
        </w:rPr>
      </w:pPr>
      <w:r w:rsidRPr="0034057E">
        <w:rPr>
          <w:color w:val="000000"/>
          <w:sz w:val="21"/>
          <w:szCs w:val="21"/>
        </w:rPr>
        <w:t>А) ямб Б) дактиль В) анапест Г) амфибрахий</w:t>
      </w:r>
    </w:p>
    <w:p w:rsidR="00D604ED" w:rsidRPr="0034057E" w:rsidRDefault="00D604ED" w:rsidP="00D604ED">
      <w:pPr>
        <w:pStyle w:val="aa"/>
        <w:shd w:val="clear" w:color="auto" w:fill="FAFAFA"/>
        <w:tabs>
          <w:tab w:val="left" w:pos="6341"/>
        </w:tabs>
        <w:spacing w:before="0" w:beforeAutospacing="0" w:after="0" w:afterAutospacing="0" w:line="101" w:lineRule="atLeast"/>
        <w:rPr>
          <w:color w:val="000000"/>
          <w:sz w:val="21"/>
          <w:szCs w:val="21"/>
        </w:rPr>
      </w:pPr>
      <w:r w:rsidRPr="0034057E">
        <w:rPr>
          <w:color w:val="000000"/>
          <w:sz w:val="21"/>
          <w:szCs w:val="21"/>
        </w:rPr>
        <w:t>4.  Метафора – это…</w:t>
      </w:r>
    </w:p>
    <w:p w:rsidR="00D604ED" w:rsidRPr="0034057E" w:rsidRDefault="00D604ED" w:rsidP="00D604ED">
      <w:pPr>
        <w:pStyle w:val="aa"/>
        <w:shd w:val="clear" w:color="auto" w:fill="FAFAFA"/>
        <w:tabs>
          <w:tab w:val="left" w:pos="6341"/>
        </w:tabs>
        <w:spacing w:before="0" w:beforeAutospacing="0" w:after="0" w:afterAutospacing="0" w:line="101" w:lineRule="atLeast"/>
        <w:rPr>
          <w:color w:val="000000"/>
          <w:sz w:val="21"/>
          <w:szCs w:val="21"/>
        </w:rPr>
      </w:pPr>
      <w:r w:rsidRPr="0034057E">
        <w:rPr>
          <w:color w:val="000000"/>
          <w:sz w:val="21"/>
          <w:szCs w:val="21"/>
        </w:rPr>
        <w:t>А) слово или выражение, употребленное в переносном значении, основанном на  сходстве</w:t>
      </w:r>
    </w:p>
    <w:p w:rsidR="00D604ED" w:rsidRPr="0034057E" w:rsidRDefault="00D604ED" w:rsidP="00D604ED">
      <w:pPr>
        <w:pStyle w:val="aa"/>
        <w:shd w:val="clear" w:color="auto" w:fill="FAFAFA"/>
        <w:tabs>
          <w:tab w:val="left" w:pos="6341"/>
        </w:tabs>
        <w:spacing w:before="0" w:beforeAutospacing="0" w:after="0" w:afterAutospacing="0" w:line="101" w:lineRule="atLeast"/>
        <w:rPr>
          <w:color w:val="000000"/>
          <w:sz w:val="21"/>
          <w:szCs w:val="21"/>
        </w:rPr>
      </w:pPr>
      <w:r w:rsidRPr="0034057E">
        <w:rPr>
          <w:color w:val="000000"/>
          <w:sz w:val="21"/>
          <w:szCs w:val="21"/>
        </w:rPr>
        <w:t>Б)  художественное определение</w:t>
      </w:r>
    </w:p>
    <w:p w:rsidR="00D604ED" w:rsidRPr="0034057E" w:rsidRDefault="00D604ED" w:rsidP="00D604ED">
      <w:pPr>
        <w:pStyle w:val="aa"/>
        <w:shd w:val="clear" w:color="auto" w:fill="FAFAFA"/>
        <w:tabs>
          <w:tab w:val="left" w:pos="6341"/>
        </w:tabs>
        <w:spacing w:before="0" w:beforeAutospacing="0" w:after="0" w:afterAutospacing="0" w:line="101" w:lineRule="atLeast"/>
        <w:rPr>
          <w:color w:val="000000"/>
          <w:sz w:val="21"/>
          <w:szCs w:val="21"/>
        </w:rPr>
      </w:pPr>
      <w:r w:rsidRPr="0034057E">
        <w:rPr>
          <w:color w:val="000000"/>
          <w:sz w:val="21"/>
          <w:szCs w:val="21"/>
        </w:rPr>
        <w:t>В)  сопоставление двух явлений, чтобы пояснить одно через другое</w:t>
      </w:r>
    </w:p>
    <w:p w:rsidR="00D604ED" w:rsidRPr="0034057E" w:rsidRDefault="00D604ED" w:rsidP="00D604ED">
      <w:pPr>
        <w:pStyle w:val="aa"/>
        <w:shd w:val="clear" w:color="auto" w:fill="FAFAFA"/>
        <w:tabs>
          <w:tab w:val="left" w:pos="6341"/>
        </w:tabs>
        <w:spacing w:before="0" w:beforeAutospacing="0" w:after="0" w:afterAutospacing="0" w:line="101" w:lineRule="atLeast"/>
        <w:rPr>
          <w:color w:val="000000"/>
          <w:sz w:val="21"/>
          <w:szCs w:val="21"/>
        </w:rPr>
      </w:pPr>
      <w:r w:rsidRPr="0034057E">
        <w:rPr>
          <w:color w:val="000000"/>
          <w:sz w:val="21"/>
          <w:szCs w:val="21"/>
        </w:rPr>
        <w:t>Г)  перенесение свойств живых существ на неодушевленные предметы</w:t>
      </w:r>
    </w:p>
    <w:p w:rsidR="00D604ED" w:rsidRPr="0034057E" w:rsidRDefault="00D604ED" w:rsidP="00D604ED">
      <w:pPr>
        <w:pStyle w:val="aa"/>
        <w:shd w:val="clear" w:color="auto" w:fill="FAFAFA"/>
        <w:tabs>
          <w:tab w:val="left" w:pos="6341"/>
        </w:tabs>
        <w:spacing w:before="0" w:beforeAutospacing="0" w:after="0" w:afterAutospacing="0" w:line="101" w:lineRule="atLeast"/>
        <w:rPr>
          <w:color w:val="000000"/>
          <w:sz w:val="21"/>
          <w:szCs w:val="21"/>
        </w:rPr>
      </w:pPr>
      <w:r w:rsidRPr="0034057E">
        <w:rPr>
          <w:color w:val="000000"/>
          <w:sz w:val="21"/>
          <w:szCs w:val="21"/>
        </w:rPr>
        <w:t>5.  Олицетворение – это…</w:t>
      </w:r>
    </w:p>
    <w:p w:rsidR="00D604ED" w:rsidRPr="0034057E" w:rsidRDefault="00D604ED" w:rsidP="00D604ED">
      <w:pPr>
        <w:pStyle w:val="aa"/>
        <w:shd w:val="clear" w:color="auto" w:fill="FAFAFA"/>
        <w:tabs>
          <w:tab w:val="left" w:pos="6341"/>
        </w:tabs>
        <w:spacing w:before="0" w:beforeAutospacing="0" w:after="0" w:afterAutospacing="0" w:line="101" w:lineRule="atLeast"/>
        <w:rPr>
          <w:color w:val="000000"/>
          <w:sz w:val="21"/>
          <w:szCs w:val="21"/>
        </w:rPr>
      </w:pPr>
      <w:r w:rsidRPr="0034057E">
        <w:rPr>
          <w:color w:val="000000"/>
          <w:sz w:val="21"/>
          <w:szCs w:val="21"/>
        </w:rPr>
        <w:t>А) слово или выражение, употребленное в переносном значении, основанном на  сходстве</w:t>
      </w:r>
    </w:p>
    <w:p w:rsidR="00D604ED" w:rsidRPr="0034057E" w:rsidRDefault="00D604ED" w:rsidP="00D604ED">
      <w:pPr>
        <w:pStyle w:val="aa"/>
        <w:shd w:val="clear" w:color="auto" w:fill="FAFAFA"/>
        <w:tabs>
          <w:tab w:val="left" w:pos="6341"/>
        </w:tabs>
        <w:spacing w:before="0" w:beforeAutospacing="0" w:after="0" w:afterAutospacing="0" w:line="101" w:lineRule="atLeast"/>
        <w:rPr>
          <w:color w:val="000000"/>
          <w:sz w:val="21"/>
          <w:szCs w:val="21"/>
        </w:rPr>
      </w:pPr>
      <w:r w:rsidRPr="0034057E">
        <w:rPr>
          <w:color w:val="000000"/>
          <w:sz w:val="21"/>
          <w:szCs w:val="21"/>
        </w:rPr>
        <w:t>Б)  художественное определение</w:t>
      </w:r>
    </w:p>
    <w:p w:rsidR="00D604ED" w:rsidRPr="0034057E" w:rsidRDefault="00D604ED" w:rsidP="00D604ED">
      <w:pPr>
        <w:pStyle w:val="aa"/>
        <w:shd w:val="clear" w:color="auto" w:fill="FAFAFA"/>
        <w:tabs>
          <w:tab w:val="left" w:pos="6341"/>
        </w:tabs>
        <w:spacing w:before="0" w:beforeAutospacing="0" w:after="0" w:afterAutospacing="0" w:line="101" w:lineRule="atLeast"/>
        <w:rPr>
          <w:color w:val="000000"/>
          <w:sz w:val="21"/>
          <w:szCs w:val="21"/>
        </w:rPr>
      </w:pPr>
      <w:r w:rsidRPr="0034057E">
        <w:rPr>
          <w:color w:val="000000"/>
          <w:sz w:val="21"/>
          <w:szCs w:val="21"/>
        </w:rPr>
        <w:t>В)  сопоставление двух явлений, чтобы пояснить одно через другое</w:t>
      </w:r>
    </w:p>
    <w:p w:rsidR="00D604ED" w:rsidRPr="0034057E" w:rsidRDefault="00D604ED" w:rsidP="00D604ED">
      <w:pPr>
        <w:pStyle w:val="aa"/>
        <w:shd w:val="clear" w:color="auto" w:fill="FAFAFA"/>
        <w:tabs>
          <w:tab w:val="left" w:pos="6341"/>
        </w:tabs>
        <w:spacing w:before="0" w:beforeAutospacing="0" w:after="0" w:afterAutospacing="0" w:line="101" w:lineRule="atLeast"/>
        <w:rPr>
          <w:color w:val="000000"/>
          <w:sz w:val="21"/>
          <w:szCs w:val="21"/>
        </w:rPr>
      </w:pPr>
      <w:r w:rsidRPr="0034057E">
        <w:rPr>
          <w:color w:val="000000"/>
          <w:sz w:val="21"/>
          <w:szCs w:val="21"/>
        </w:rPr>
        <w:t>Г)  перенесение свойств живых существ на неодушевленные предметы</w:t>
      </w:r>
    </w:p>
    <w:p w:rsidR="00D604ED" w:rsidRPr="0034057E" w:rsidRDefault="00D604ED" w:rsidP="00D604ED">
      <w:pPr>
        <w:pStyle w:val="aa"/>
        <w:tabs>
          <w:tab w:val="left" w:pos="6341"/>
        </w:tabs>
        <w:spacing w:before="0" w:beforeAutospacing="0" w:after="0" w:afterAutospacing="0" w:line="101" w:lineRule="atLeast"/>
        <w:rPr>
          <w:color w:val="000000"/>
          <w:sz w:val="21"/>
          <w:szCs w:val="21"/>
        </w:rPr>
      </w:pPr>
      <w:r w:rsidRPr="0034057E">
        <w:rPr>
          <w:b/>
          <w:bCs/>
          <w:color w:val="000000"/>
          <w:sz w:val="21"/>
          <w:szCs w:val="21"/>
        </w:rPr>
        <w:t>6.</w:t>
      </w:r>
      <w:r w:rsidRPr="0034057E">
        <w:rPr>
          <w:color w:val="000000"/>
          <w:sz w:val="21"/>
          <w:szCs w:val="21"/>
        </w:rPr>
        <w:t> </w:t>
      </w:r>
      <w:r w:rsidRPr="0034057E">
        <w:rPr>
          <w:b/>
          <w:bCs/>
          <w:color w:val="000000"/>
          <w:sz w:val="21"/>
          <w:szCs w:val="21"/>
        </w:rPr>
        <w:t>Определите размер стихотворения</w:t>
      </w:r>
      <w:r w:rsidRPr="0034057E">
        <w:rPr>
          <w:color w:val="000000"/>
          <w:sz w:val="21"/>
          <w:szCs w:val="21"/>
        </w:rPr>
        <w:t> </w:t>
      </w:r>
      <w:r w:rsidRPr="0034057E">
        <w:rPr>
          <w:b/>
          <w:bCs/>
          <w:color w:val="000000"/>
          <w:sz w:val="21"/>
          <w:szCs w:val="21"/>
        </w:rPr>
        <w:t>Н.М.Рубцова «Звезда полей».</w:t>
      </w:r>
      <w:r w:rsidRPr="0034057E">
        <w:rPr>
          <w:color w:val="000000"/>
          <w:sz w:val="21"/>
          <w:szCs w:val="21"/>
        </w:rPr>
        <w:br/>
      </w:r>
      <w:r w:rsidRPr="0034057E">
        <w:rPr>
          <w:i/>
          <w:iCs/>
          <w:color w:val="000000"/>
          <w:sz w:val="21"/>
          <w:szCs w:val="21"/>
        </w:rPr>
        <w:t>Звезда полей, во мгле заледенелой,</w:t>
      </w:r>
      <w:r w:rsidRPr="0034057E">
        <w:rPr>
          <w:i/>
          <w:iCs/>
          <w:color w:val="000000"/>
          <w:sz w:val="21"/>
          <w:szCs w:val="21"/>
        </w:rPr>
        <w:br/>
        <w:t>Остановившись, смотрит в полынью.</w:t>
      </w:r>
    </w:p>
    <w:p w:rsidR="00D604ED" w:rsidRPr="0034057E" w:rsidRDefault="00D604ED" w:rsidP="00D604ED">
      <w:pPr>
        <w:pStyle w:val="aa"/>
        <w:shd w:val="clear" w:color="auto" w:fill="FFFFFF"/>
        <w:tabs>
          <w:tab w:val="left" w:pos="6341"/>
        </w:tabs>
        <w:spacing w:before="0" w:beforeAutospacing="0" w:after="0" w:afterAutospacing="0"/>
        <w:rPr>
          <w:color w:val="000000"/>
          <w:sz w:val="21"/>
          <w:szCs w:val="21"/>
        </w:rPr>
      </w:pPr>
      <w:r w:rsidRPr="0034057E">
        <w:rPr>
          <w:b/>
          <w:bCs/>
          <w:color w:val="000000"/>
          <w:sz w:val="21"/>
          <w:szCs w:val="21"/>
        </w:rPr>
        <w:t>7. Какой художественный прием использует автор:</w:t>
      </w:r>
    </w:p>
    <w:p w:rsidR="00D604ED" w:rsidRPr="0034057E" w:rsidRDefault="00D604ED" w:rsidP="00D604ED">
      <w:pPr>
        <w:pStyle w:val="aa"/>
        <w:tabs>
          <w:tab w:val="left" w:pos="6341"/>
        </w:tabs>
        <w:spacing w:before="0" w:beforeAutospacing="0" w:after="0" w:afterAutospacing="0" w:line="101" w:lineRule="atLeast"/>
        <w:rPr>
          <w:color w:val="000000"/>
          <w:sz w:val="21"/>
          <w:szCs w:val="21"/>
        </w:rPr>
      </w:pPr>
      <w:r w:rsidRPr="0034057E">
        <w:rPr>
          <w:color w:val="000000"/>
          <w:sz w:val="21"/>
          <w:szCs w:val="21"/>
        </w:rPr>
        <w:t>А) Во мгле заледенелой, лучом приветливым, для всех тревожных жителей земли, зимним серебром, золотом осенним</w:t>
      </w:r>
    </w:p>
    <w:p w:rsidR="00D604ED" w:rsidRPr="0034057E" w:rsidRDefault="00D604ED" w:rsidP="00D604ED">
      <w:pPr>
        <w:pStyle w:val="aa"/>
        <w:tabs>
          <w:tab w:val="left" w:pos="6341"/>
        </w:tabs>
        <w:spacing w:before="0" w:beforeAutospacing="0" w:after="0" w:afterAutospacing="0"/>
        <w:rPr>
          <w:color w:val="000000"/>
          <w:sz w:val="21"/>
          <w:szCs w:val="21"/>
        </w:rPr>
      </w:pPr>
      <w:r w:rsidRPr="0034057E">
        <w:rPr>
          <w:color w:val="000000"/>
          <w:sz w:val="21"/>
          <w:szCs w:val="21"/>
        </w:rPr>
        <w:t>Б) Звезда</w:t>
      </w:r>
      <w:proofErr w:type="gramStart"/>
      <w:r w:rsidRPr="0034057E">
        <w:rPr>
          <w:color w:val="000000"/>
          <w:sz w:val="21"/>
          <w:szCs w:val="21"/>
        </w:rPr>
        <w:t xml:space="preserve">.., </w:t>
      </w:r>
      <w:proofErr w:type="gramEnd"/>
      <w:r w:rsidRPr="0034057E">
        <w:rPr>
          <w:color w:val="000000"/>
          <w:sz w:val="21"/>
          <w:szCs w:val="21"/>
        </w:rPr>
        <w:t>остановившись, смотрит в полынью; своим лучом приветливым касаясь.</w:t>
      </w:r>
    </w:p>
    <w:p w:rsidR="00D604ED" w:rsidRPr="0034057E" w:rsidRDefault="00D604ED" w:rsidP="00D604ED">
      <w:pPr>
        <w:pStyle w:val="aa"/>
        <w:tabs>
          <w:tab w:val="left" w:pos="6341"/>
        </w:tabs>
        <w:spacing w:before="0" w:beforeAutospacing="0" w:after="0" w:afterAutospacing="0"/>
        <w:rPr>
          <w:color w:val="000000"/>
          <w:sz w:val="21"/>
          <w:szCs w:val="21"/>
        </w:rPr>
      </w:pPr>
      <w:r w:rsidRPr="0034057E">
        <w:rPr>
          <w:color w:val="000000"/>
          <w:sz w:val="21"/>
          <w:szCs w:val="21"/>
        </w:rPr>
        <w:t>В) Горит над золотом осенним, горит над зимним серебром, сон окутал родину мою.</w:t>
      </w:r>
    </w:p>
    <w:p w:rsidR="00D604ED" w:rsidRPr="0034057E" w:rsidRDefault="00D604ED" w:rsidP="00D604ED">
      <w:pPr>
        <w:pStyle w:val="aa"/>
        <w:tabs>
          <w:tab w:val="left" w:pos="6341"/>
        </w:tabs>
        <w:spacing w:before="0" w:beforeAutospacing="0" w:after="0" w:afterAutospacing="0"/>
        <w:rPr>
          <w:color w:val="000000"/>
          <w:sz w:val="21"/>
          <w:szCs w:val="21"/>
        </w:rPr>
      </w:pPr>
      <w:r w:rsidRPr="0034057E">
        <w:rPr>
          <w:b/>
          <w:bCs/>
          <w:color w:val="000000"/>
          <w:sz w:val="21"/>
          <w:szCs w:val="21"/>
        </w:rPr>
        <w:t>8.Назовите произведение и автора (по приведённым отрывкам).</w:t>
      </w:r>
    </w:p>
    <w:p w:rsidR="00D604ED" w:rsidRPr="0034057E" w:rsidRDefault="00D604ED" w:rsidP="00D604ED">
      <w:pPr>
        <w:pStyle w:val="aa"/>
        <w:tabs>
          <w:tab w:val="left" w:pos="6341"/>
        </w:tabs>
        <w:spacing w:before="0" w:beforeAutospacing="0" w:after="0" w:afterAutospacing="0"/>
        <w:rPr>
          <w:color w:val="000000"/>
          <w:sz w:val="21"/>
          <w:szCs w:val="21"/>
        </w:rPr>
      </w:pPr>
      <w:r w:rsidRPr="0034057E">
        <w:rPr>
          <w:color w:val="000000"/>
          <w:sz w:val="21"/>
          <w:szCs w:val="21"/>
        </w:rPr>
        <w:t>1.«Жил на свете маленький цветок. Никто и не знал, что он есть на земле. Он рос один на пустыре».</w:t>
      </w:r>
    </w:p>
    <w:p w:rsidR="00D604ED" w:rsidRPr="0034057E" w:rsidRDefault="00D604ED" w:rsidP="00D604ED">
      <w:pPr>
        <w:pStyle w:val="aa"/>
        <w:tabs>
          <w:tab w:val="left" w:pos="6341"/>
        </w:tabs>
        <w:spacing w:before="0" w:beforeAutospacing="0" w:after="0" w:afterAutospacing="0"/>
        <w:rPr>
          <w:color w:val="000000"/>
          <w:sz w:val="21"/>
          <w:szCs w:val="21"/>
        </w:rPr>
      </w:pPr>
      <w:r w:rsidRPr="0034057E">
        <w:rPr>
          <w:color w:val="000000"/>
          <w:sz w:val="21"/>
          <w:szCs w:val="21"/>
        </w:rPr>
        <w:t>2.«</w:t>
      </w:r>
      <w:proofErr w:type="spellStart"/>
      <w:r w:rsidRPr="0034057E">
        <w:rPr>
          <w:color w:val="000000"/>
          <w:sz w:val="21"/>
          <w:szCs w:val="21"/>
        </w:rPr>
        <w:t>Ассоль</w:t>
      </w:r>
      <w:proofErr w:type="spellEnd"/>
      <w:r w:rsidRPr="0034057E">
        <w:rPr>
          <w:color w:val="000000"/>
          <w:sz w:val="21"/>
          <w:szCs w:val="21"/>
        </w:rPr>
        <w:t>! Посмотри-ка сюда! Красные паруса плывут!».</w:t>
      </w:r>
    </w:p>
    <w:p w:rsidR="00D604ED" w:rsidRPr="0034057E" w:rsidRDefault="00D604ED" w:rsidP="00D604ED">
      <w:pPr>
        <w:pStyle w:val="aa"/>
        <w:tabs>
          <w:tab w:val="left" w:pos="6341"/>
        </w:tabs>
        <w:spacing w:before="0" w:beforeAutospacing="0" w:after="0" w:afterAutospacing="0"/>
        <w:rPr>
          <w:color w:val="000000"/>
          <w:sz w:val="21"/>
          <w:szCs w:val="21"/>
        </w:rPr>
      </w:pPr>
      <w:r w:rsidRPr="0034057E">
        <w:rPr>
          <w:color w:val="000000"/>
          <w:sz w:val="21"/>
          <w:szCs w:val="21"/>
        </w:rPr>
        <w:t xml:space="preserve">«В одном селе, возле </w:t>
      </w:r>
      <w:proofErr w:type="spellStart"/>
      <w:r w:rsidRPr="0034057E">
        <w:rPr>
          <w:color w:val="000000"/>
          <w:sz w:val="21"/>
          <w:szCs w:val="21"/>
        </w:rPr>
        <w:t>Блудова</w:t>
      </w:r>
      <w:proofErr w:type="spellEnd"/>
      <w:r w:rsidRPr="0034057E">
        <w:rPr>
          <w:color w:val="000000"/>
          <w:sz w:val="21"/>
          <w:szCs w:val="21"/>
        </w:rPr>
        <w:t xml:space="preserve"> болота, в районе города </w:t>
      </w:r>
      <w:proofErr w:type="spellStart"/>
      <w:proofErr w:type="gramStart"/>
      <w:r w:rsidRPr="0034057E">
        <w:rPr>
          <w:color w:val="000000"/>
          <w:sz w:val="21"/>
          <w:szCs w:val="21"/>
        </w:rPr>
        <w:t>Переславль-Залесского</w:t>
      </w:r>
      <w:proofErr w:type="spellEnd"/>
      <w:proofErr w:type="gramEnd"/>
      <w:r w:rsidRPr="0034057E">
        <w:rPr>
          <w:color w:val="000000"/>
          <w:sz w:val="21"/>
          <w:szCs w:val="21"/>
        </w:rPr>
        <w:t>, осиротели двое детей».</w:t>
      </w:r>
    </w:p>
    <w:p w:rsidR="00D604ED" w:rsidRPr="0034057E" w:rsidRDefault="00D604ED" w:rsidP="00D604ED">
      <w:pPr>
        <w:pStyle w:val="aa"/>
        <w:tabs>
          <w:tab w:val="left" w:pos="6341"/>
        </w:tabs>
        <w:spacing w:before="0" w:beforeAutospacing="0" w:after="0" w:afterAutospacing="0"/>
        <w:rPr>
          <w:color w:val="000000"/>
          <w:sz w:val="21"/>
          <w:szCs w:val="21"/>
        </w:rPr>
      </w:pPr>
      <w:r w:rsidRPr="0034057E">
        <w:rPr>
          <w:color w:val="000000"/>
          <w:sz w:val="21"/>
          <w:szCs w:val="21"/>
        </w:rPr>
        <w:t xml:space="preserve">3.«Бабушка возвратилась от соседей и сказала мне, что </w:t>
      </w:r>
      <w:proofErr w:type="spellStart"/>
      <w:r w:rsidRPr="0034057E">
        <w:rPr>
          <w:color w:val="000000"/>
          <w:sz w:val="21"/>
          <w:szCs w:val="21"/>
        </w:rPr>
        <w:t>левонтьевские</w:t>
      </w:r>
      <w:proofErr w:type="spellEnd"/>
      <w:r w:rsidRPr="0034057E">
        <w:rPr>
          <w:color w:val="000000"/>
          <w:sz w:val="21"/>
          <w:szCs w:val="21"/>
        </w:rPr>
        <w:t xml:space="preserve"> ребятишки собираются на увал по землянику. И велела сходить с ними».</w:t>
      </w:r>
    </w:p>
    <w:p w:rsidR="00D604ED" w:rsidRPr="0034057E" w:rsidRDefault="00D604ED" w:rsidP="00D604ED">
      <w:pPr>
        <w:pStyle w:val="aa"/>
        <w:tabs>
          <w:tab w:val="left" w:pos="6341"/>
        </w:tabs>
        <w:spacing w:before="0" w:beforeAutospacing="0" w:after="0" w:afterAutospacing="0"/>
        <w:rPr>
          <w:color w:val="000000"/>
          <w:sz w:val="21"/>
          <w:szCs w:val="21"/>
        </w:rPr>
      </w:pPr>
      <w:r w:rsidRPr="0034057E">
        <w:rPr>
          <w:b/>
          <w:bCs/>
          <w:color w:val="000000"/>
          <w:sz w:val="21"/>
          <w:szCs w:val="21"/>
        </w:rPr>
        <w:t>9.О каком писателе идёт речь?</w:t>
      </w:r>
      <w:r w:rsidRPr="0034057E">
        <w:rPr>
          <w:color w:val="000000"/>
          <w:sz w:val="21"/>
          <w:szCs w:val="21"/>
        </w:rPr>
        <w:t> Настоящая фамилия - Гриневский.</w:t>
      </w:r>
    </w:p>
    <w:p w:rsidR="00D604ED" w:rsidRPr="0034057E" w:rsidRDefault="00D604ED" w:rsidP="00D604ED">
      <w:pPr>
        <w:pStyle w:val="aa"/>
        <w:tabs>
          <w:tab w:val="left" w:pos="6341"/>
        </w:tabs>
        <w:spacing w:before="0" w:beforeAutospacing="0" w:after="0" w:afterAutospacing="0"/>
        <w:rPr>
          <w:color w:val="000000"/>
          <w:sz w:val="21"/>
          <w:szCs w:val="21"/>
        </w:rPr>
      </w:pPr>
      <w:r w:rsidRPr="0034057E">
        <w:rPr>
          <w:b/>
          <w:bCs/>
          <w:color w:val="000000"/>
          <w:sz w:val="21"/>
          <w:szCs w:val="21"/>
        </w:rPr>
        <w:t xml:space="preserve">10.Почему дети боялись учителя </w:t>
      </w:r>
      <w:proofErr w:type="spellStart"/>
      <w:r w:rsidRPr="0034057E">
        <w:rPr>
          <w:b/>
          <w:bCs/>
          <w:color w:val="000000"/>
          <w:sz w:val="21"/>
          <w:szCs w:val="21"/>
        </w:rPr>
        <w:t>Харлампия</w:t>
      </w:r>
      <w:proofErr w:type="spellEnd"/>
      <w:r w:rsidRPr="0034057E">
        <w:rPr>
          <w:b/>
          <w:bCs/>
          <w:color w:val="000000"/>
          <w:sz w:val="21"/>
          <w:szCs w:val="21"/>
        </w:rPr>
        <w:t xml:space="preserve"> </w:t>
      </w:r>
      <w:proofErr w:type="spellStart"/>
      <w:r w:rsidRPr="0034057E">
        <w:rPr>
          <w:b/>
          <w:bCs/>
          <w:color w:val="000000"/>
          <w:sz w:val="21"/>
          <w:szCs w:val="21"/>
        </w:rPr>
        <w:t>Диогеновича</w:t>
      </w:r>
      <w:proofErr w:type="spellEnd"/>
      <w:r w:rsidRPr="0034057E">
        <w:rPr>
          <w:b/>
          <w:bCs/>
          <w:color w:val="000000"/>
          <w:sz w:val="21"/>
          <w:szCs w:val="21"/>
        </w:rPr>
        <w:t>?</w:t>
      </w:r>
    </w:p>
    <w:p w:rsidR="00D604ED" w:rsidRPr="0034057E" w:rsidRDefault="00D604ED" w:rsidP="00D604ED">
      <w:pPr>
        <w:pStyle w:val="aa"/>
        <w:tabs>
          <w:tab w:val="left" w:pos="6341"/>
        </w:tabs>
        <w:spacing w:before="0" w:beforeAutospacing="0" w:after="0" w:afterAutospacing="0"/>
        <w:rPr>
          <w:color w:val="000000"/>
          <w:sz w:val="21"/>
          <w:szCs w:val="21"/>
        </w:rPr>
      </w:pPr>
      <w:r w:rsidRPr="0034057E">
        <w:rPr>
          <w:color w:val="000000"/>
          <w:sz w:val="21"/>
          <w:szCs w:val="21"/>
        </w:rPr>
        <w:t>А) он ставил двойки Б) он вызывал директора В) он высмеивал своих учеников</w:t>
      </w:r>
    </w:p>
    <w:p w:rsidR="00D604ED" w:rsidRPr="0034057E" w:rsidRDefault="00D604ED" w:rsidP="00D604ED">
      <w:pPr>
        <w:pStyle w:val="aa"/>
        <w:tabs>
          <w:tab w:val="left" w:pos="6341"/>
        </w:tabs>
        <w:spacing w:before="0" w:beforeAutospacing="0" w:after="0" w:afterAutospacing="0"/>
        <w:rPr>
          <w:color w:val="000000"/>
          <w:sz w:val="21"/>
          <w:szCs w:val="21"/>
        </w:rPr>
      </w:pPr>
      <w:r w:rsidRPr="0034057E">
        <w:rPr>
          <w:b/>
          <w:bCs/>
          <w:color w:val="000000"/>
          <w:sz w:val="21"/>
          <w:szCs w:val="21"/>
        </w:rPr>
        <w:t>11</w:t>
      </w:r>
      <w:r w:rsidRPr="0034057E">
        <w:rPr>
          <w:color w:val="000000"/>
          <w:sz w:val="21"/>
          <w:szCs w:val="21"/>
        </w:rPr>
        <w:t>. </w:t>
      </w:r>
      <w:r w:rsidRPr="0034057E">
        <w:rPr>
          <w:b/>
          <w:bCs/>
          <w:color w:val="000000"/>
          <w:sz w:val="21"/>
          <w:szCs w:val="21"/>
        </w:rPr>
        <w:t>Какие из этих поэтов писали о ВОВ?</w:t>
      </w:r>
    </w:p>
    <w:p w:rsidR="00D604ED" w:rsidRPr="0034057E" w:rsidRDefault="00D604ED" w:rsidP="00D604ED">
      <w:pPr>
        <w:pStyle w:val="aa"/>
        <w:tabs>
          <w:tab w:val="left" w:pos="6341"/>
        </w:tabs>
        <w:spacing w:before="0" w:beforeAutospacing="0" w:after="0" w:afterAutospacing="0"/>
        <w:rPr>
          <w:color w:val="000000"/>
          <w:sz w:val="21"/>
          <w:szCs w:val="21"/>
        </w:rPr>
      </w:pPr>
      <w:r w:rsidRPr="0034057E">
        <w:rPr>
          <w:color w:val="000000"/>
          <w:sz w:val="21"/>
          <w:szCs w:val="21"/>
        </w:rPr>
        <w:t>А) С.Есенин, Н. Рубцов Б) А.С. Пушкин, А. Блок В) К. Симонов, Д. Самойлов</w:t>
      </w:r>
    </w:p>
    <w:p w:rsidR="00D604ED" w:rsidRPr="0034057E" w:rsidRDefault="00D604ED" w:rsidP="00D604ED">
      <w:pPr>
        <w:pStyle w:val="aa"/>
        <w:tabs>
          <w:tab w:val="left" w:pos="6341"/>
        </w:tabs>
        <w:spacing w:before="0" w:beforeAutospacing="0" w:after="0" w:afterAutospacing="0"/>
        <w:rPr>
          <w:color w:val="000000"/>
          <w:sz w:val="21"/>
          <w:szCs w:val="21"/>
        </w:rPr>
      </w:pPr>
      <w:r w:rsidRPr="0034057E">
        <w:rPr>
          <w:b/>
          <w:bCs/>
          <w:color w:val="000000"/>
          <w:sz w:val="22"/>
          <w:szCs w:val="22"/>
        </w:rPr>
        <w:t>12.Соотнесите автора и название произведения.</w:t>
      </w:r>
    </w:p>
    <w:p w:rsidR="00D604ED" w:rsidRPr="0034057E" w:rsidRDefault="00D604ED" w:rsidP="00D604ED">
      <w:pPr>
        <w:pStyle w:val="aa"/>
        <w:tabs>
          <w:tab w:val="left" w:pos="6341"/>
        </w:tabs>
        <w:spacing w:before="0" w:beforeAutospacing="0" w:after="0" w:afterAutospacing="0"/>
        <w:rPr>
          <w:color w:val="000000"/>
          <w:sz w:val="21"/>
          <w:szCs w:val="21"/>
        </w:rPr>
      </w:pPr>
      <w:r w:rsidRPr="0034057E">
        <w:rPr>
          <w:color w:val="000000"/>
          <w:sz w:val="22"/>
          <w:szCs w:val="22"/>
        </w:rPr>
        <w:t>1) В.М.Шукшин А. «Перед весной бывают дни такие»</w:t>
      </w:r>
    </w:p>
    <w:p w:rsidR="00D604ED" w:rsidRPr="0034057E" w:rsidRDefault="00D604ED" w:rsidP="00D604ED">
      <w:pPr>
        <w:pStyle w:val="aa"/>
        <w:tabs>
          <w:tab w:val="left" w:pos="6341"/>
        </w:tabs>
        <w:spacing w:before="0" w:beforeAutospacing="0" w:after="0" w:afterAutospacing="0"/>
        <w:rPr>
          <w:color w:val="000000"/>
          <w:sz w:val="21"/>
          <w:szCs w:val="21"/>
        </w:rPr>
      </w:pPr>
      <w:r w:rsidRPr="0034057E">
        <w:rPr>
          <w:color w:val="000000"/>
          <w:sz w:val="22"/>
          <w:szCs w:val="22"/>
        </w:rPr>
        <w:t>2) В.П.Астафьев Б. «Чудесный доктор»</w:t>
      </w:r>
    </w:p>
    <w:p w:rsidR="00D604ED" w:rsidRPr="0034057E" w:rsidRDefault="00D604ED" w:rsidP="00D604ED">
      <w:pPr>
        <w:pStyle w:val="aa"/>
        <w:tabs>
          <w:tab w:val="left" w:pos="6341"/>
        </w:tabs>
        <w:spacing w:before="0" w:beforeAutospacing="0" w:after="0" w:afterAutospacing="0"/>
        <w:rPr>
          <w:color w:val="000000"/>
          <w:sz w:val="21"/>
          <w:szCs w:val="21"/>
        </w:rPr>
      </w:pPr>
      <w:r w:rsidRPr="0034057E">
        <w:rPr>
          <w:color w:val="000000"/>
          <w:sz w:val="22"/>
          <w:szCs w:val="22"/>
        </w:rPr>
        <w:t>3) С.А.Есенин В. «Критики»</w:t>
      </w:r>
    </w:p>
    <w:p w:rsidR="00D604ED" w:rsidRPr="0034057E" w:rsidRDefault="00D604ED" w:rsidP="00D604ED">
      <w:pPr>
        <w:pStyle w:val="aa"/>
        <w:tabs>
          <w:tab w:val="left" w:pos="6341"/>
        </w:tabs>
        <w:spacing w:before="0" w:beforeAutospacing="0" w:after="0" w:afterAutospacing="0"/>
        <w:rPr>
          <w:color w:val="000000"/>
          <w:sz w:val="21"/>
          <w:szCs w:val="21"/>
        </w:rPr>
      </w:pPr>
      <w:r w:rsidRPr="0034057E">
        <w:rPr>
          <w:color w:val="000000"/>
          <w:sz w:val="22"/>
          <w:szCs w:val="22"/>
        </w:rPr>
        <w:t>4) А.И.Куприн Г. «Мелколесье. Степь и дали»</w:t>
      </w:r>
    </w:p>
    <w:p w:rsidR="00D604ED" w:rsidRPr="0034057E" w:rsidRDefault="00D604ED" w:rsidP="00D604ED">
      <w:pPr>
        <w:pStyle w:val="aa"/>
        <w:tabs>
          <w:tab w:val="left" w:pos="6341"/>
        </w:tabs>
        <w:spacing w:before="0" w:beforeAutospacing="0" w:after="0" w:afterAutospacing="0"/>
        <w:rPr>
          <w:color w:val="000000"/>
          <w:sz w:val="21"/>
          <w:szCs w:val="21"/>
        </w:rPr>
      </w:pPr>
      <w:r w:rsidRPr="0034057E">
        <w:rPr>
          <w:color w:val="000000"/>
          <w:sz w:val="22"/>
          <w:szCs w:val="22"/>
        </w:rPr>
        <w:t>5) А.А.Ахматова Д. «Конь с розовой гривой».</w:t>
      </w:r>
    </w:p>
    <w:p w:rsidR="00D604ED" w:rsidRPr="0034057E" w:rsidRDefault="00D604ED" w:rsidP="00D604ED">
      <w:pPr>
        <w:pStyle w:val="aa"/>
        <w:tabs>
          <w:tab w:val="left" w:pos="6341"/>
        </w:tabs>
        <w:spacing w:before="0" w:beforeAutospacing="0" w:after="0" w:afterAutospacing="0"/>
        <w:rPr>
          <w:color w:val="000000"/>
          <w:sz w:val="21"/>
          <w:szCs w:val="21"/>
        </w:rPr>
      </w:pPr>
      <w:r w:rsidRPr="0034057E">
        <w:rPr>
          <w:b/>
          <w:bCs/>
          <w:color w:val="000000"/>
          <w:sz w:val="22"/>
          <w:szCs w:val="22"/>
        </w:rPr>
        <w:t xml:space="preserve">13.Обман, в который </w:t>
      </w:r>
      <w:proofErr w:type="gramStart"/>
      <w:r w:rsidRPr="0034057E">
        <w:rPr>
          <w:b/>
          <w:bCs/>
          <w:color w:val="000000"/>
          <w:sz w:val="22"/>
          <w:szCs w:val="22"/>
        </w:rPr>
        <w:t>был</w:t>
      </w:r>
      <w:proofErr w:type="gramEnd"/>
      <w:r w:rsidRPr="0034057E">
        <w:rPr>
          <w:b/>
          <w:bCs/>
          <w:color w:val="000000"/>
          <w:sz w:val="22"/>
          <w:szCs w:val="22"/>
        </w:rPr>
        <w:t xml:space="preserve"> втянут юный герой рассказа В.П.Астафьева, сыграл  важную роль в его жизни:</w:t>
      </w:r>
    </w:p>
    <w:p w:rsidR="00D604ED" w:rsidRPr="0034057E" w:rsidRDefault="00D604ED" w:rsidP="00D604ED">
      <w:pPr>
        <w:pStyle w:val="aa"/>
        <w:tabs>
          <w:tab w:val="left" w:pos="6341"/>
        </w:tabs>
        <w:spacing w:before="0" w:beforeAutospacing="0" w:after="0" w:afterAutospacing="0"/>
        <w:rPr>
          <w:color w:val="000000"/>
          <w:sz w:val="21"/>
          <w:szCs w:val="21"/>
        </w:rPr>
      </w:pPr>
      <w:r w:rsidRPr="0034057E">
        <w:rPr>
          <w:color w:val="000000"/>
          <w:sz w:val="22"/>
          <w:szCs w:val="22"/>
        </w:rPr>
        <w:t>1) он приобрёл авторитет у сверстников;</w:t>
      </w:r>
    </w:p>
    <w:p w:rsidR="00D604ED" w:rsidRPr="0034057E" w:rsidRDefault="00D604ED" w:rsidP="00D604ED">
      <w:pPr>
        <w:pStyle w:val="aa"/>
        <w:tabs>
          <w:tab w:val="left" w:pos="6341"/>
        </w:tabs>
        <w:spacing w:before="0" w:beforeAutospacing="0" w:after="0" w:afterAutospacing="0"/>
        <w:rPr>
          <w:color w:val="000000"/>
          <w:sz w:val="21"/>
          <w:szCs w:val="21"/>
        </w:rPr>
      </w:pPr>
      <w:r w:rsidRPr="0034057E">
        <w:rPr>
          <w:color w:val="000000"/>
          <w:sz w:val="22"/>
          <w:szCs w:val="22"/>
        </w:rPr>
        <w:t xml:space="preserve">2) бабушка и дедушка, </w:t>
      </w:r>
      <w:proofErr w:type="gramStart"/>
      <w:r w:rsidRPr="0034057E">
        <w:rPr>
          <w:color w:val="000000"/>
          <w:sz w:val="22"/>
          <w:szCs w:val="22"/>
        </w:rPr>
        <w:t>которые</w:t>
      </w:r>
      <w:proofErr w:type="gramEnd"/>
      <w:r w:rsidRPr="0034057E">
        <w:rPr>
          <w:color w:val="000000"/>
          <w:sz w:val="22"/>
          <w:szCs w:val="22"/>
        </w:rPr>
        <w:t xml:space="preserve"> воспитывали его, усилили контроль за его поведением;</w:t>
      </w:r>
    </w:p>
    <w:p w:rsidR="00D604ED" w:rsidRPr="0034057E" w:rsidRDefault="00D604ED" w:rsidP="00D604ED">
      <w:pPr>
        <w:pStyle w:val="aa"/>
        <w:tabs>
          <w:tab w:val="left" w:pos="6341"/>
        </w:tabs>
        <w:spacing w:before="0" w:beforeAutospacing="0" w:after="0" w:afterAutospacing="0"/>
        <w:rPr>
          <w:color w:val="000000"/>
          <w:sz w:val="21"/>
          <w:szCs w:val="21"/>
        </w:rPr>
      </w:pPr>
      <w:r w:rsidRPr="0034057E">
        <w:rPr>
          <w:color w:val="000000"/>
          <w:sz w:val="22"/>
          <w:szCs w:val="22"/>
        </w:rPr>
        <w:t xml:space="preserve">3) мальчик раскаялся в </w:t>
      </w:r>
      <w:proofErr w:type="gramStart"/>
      <w:r w:rsidRPr="0034057E">
        <w:rPr>
          <w:color w:val="000000"/>
          <w:sz w:val="22"/>
          <w:szCs w:val="22"/>
        </w:rPr>
        <w:t>содеянном</w:t>
      </w:r>
      <w:proofErr w:type="gramEnd"/>
      <w:r w:rsidRPr="0034057E">
        <w:rPr>
          <w:color w:val="000000"/>
          <w:sz w:val="22"/>
          <w:szCs w:val="22"/>
        </w:rPr>
        <w:t xml:space="preserve"> и был благодарен бабушке за понимание.</w:t>
      </w:r>
    </w:p>
    <w:p w:rsidR="00D604ED" w:rsidRPr="0034057E" w:rsidRDefault="00D604ED" w:rsidP="00D604ED">
      <w:pPr>
        <w:pStyle w:val="aa"/>
        <w:tabs>
          <w:tab w:val="left" w:pos="6341"/>
        </w:tabs>
        <w:spacing w:before="0" w:beforeAutospacing="0" w:after="0" w:afterAutospacing="0"/>
        <w:rPr>
          <w:color w:val="000000"/>
          <w:sz w:val="21"/>
          <w:szCs w:val="21"/>
        </w:rPr>
      </w:pPr>
      <w:r w:rsidRPr="0034057E">
        <w:rPr>
          <w:b/>
          <w:bCs/>
          <w:color w:val="000000"/>
          <w:sz w:val="22"/>
          <w:szCs w:val="22"/>
        </w:rPr>
        <w:lastRenderedPageBreak/>
        <w:t>14. Какое произведение писателей 20 века произвело на вас особенное впечатление? Почему?</w:t>
      </w:r>
    </w:p>
    <w:p w:rsidR="00D604ED" w:rsidRDefault="00D604ED" w:rsidP="00D604ED">
      <w:pPr>
        <w:tabs>
          <w:tab w:val="left" w:pos="6341"/>
        </w:tabs>
        <w:rPr>
          <w:b/>
          <w:bCs/>
          <w:color w:val="000000"/>
          <w:sz w:val="27"/>
          <w:szCs w:val="27"/>
        </w:rPr>
      </w:pPr>
    </w:p>
    <w:p w:rsidR="00D604ED" w:rsidRPr="0034057E" w:rsidRDefault="00D604ED" w:rsidP="00D604ED">
      <w:pPr>
        <w:tabs>
          <w:tab w:val="left" w:pos="6341"/>
        </w:tabs>
        <w:rPr>
          <w:rFonts w:ascii="Arial" w:hAnsi="Arial" w:cs="Arial"/>
          <w:color w:val="000000"/>
        </w:rPr>
      </w:pPr>
      <w:r w:rsidRPr="0034057E">
        <w:rPr>
          <w:b/>
          <w:bCs/>
          <w:color w:val="000000"/>
        </w:rPr>
        <w:t>Контрольная работа (тест)</w:t>
      </w:r>
      <w:r w:rsidRPr="0034057E">
        <w:rPr>
          <w:rFonts w:ascii="Arial" w:hAnsi="Arial" w:cs="Arial"/>
          <w:color w:val="000000"/>
        </w:rPr>
        <w:t xml:space="preserve"> </w:t>
      </w:r>
      <w:r w:rsidRPr="0034057E">
        <w:rPr>
          <w:b/>
          <w:bCs/>
          <w:color w:val="000000"/>
        </w:rPr>
        <w:t>по древнегреческим мифам и поэмам Гомера.</w:t>
      </w:r>
    </w:p>
    <w:p w:rsidR="00D604ED" w:rsidRPr="0034057E" w:rsidRDefault="00D604ED" w:rsidP="00D604ED">
      <w:pPr>
        <w:tabs>
          <w:tab w:val="left" w:pos="6341"/>
        </w:tabs>
        <w:jc w:val="center"/>
        <w:rPr>
          <w:rFonts w:ascii="Arial" w:hAnsi="Arial" w:cs="Arial"/>
          <w:color w:val="000000"/>
        </w:rPr>
      </w:pPr>
      <w:r w:rsidRPr="0034057E">
        <w:rPr>
          <w:b/>
          <w:bCs/>
          <w:color w:val="000000"/>
        </w:rPr>
        <w:t>Вариант 1.</w:t>
      </w:r>
    </w:p>
    <w:p w:rsidR="00D604ED" w:rsidRPr="0034057E" w:rsidRDefault="00D604ED" w:rsidP="00D604ED">
      <w:pPr>
        <w:tabs>
          <w:tab w:val="left" w:pos="6341"/>
        </w:tabs>
        <w:rPr>
          <w:rFonts w:ascii="Arial" w:hAnsi="Arial" w:cs="Arial"/>
          <w:color w:val="000000"/>
        </w:rPr>
      </w:pPr>
      <w:r w:rsidRPr="0034057E">
        <w:rPr>
          <w:b/>
          <w:bCs/>
          <w:color w:val="000000"/>
        </w:rPr>
        <w:t>А</w:t>
      </w:r>
      <w:proofErr w:type="gramStart"/>
      <w:r w:rsidRPr="0034057E">
        <w:rPr>
          <w:b/>
          <w:bCs/>
          <w:color w:val="000000"/>
        </w:rPr>
        <w:t>1</w:t>
      </w:r>
      <w:proofErr w:type="gramEnd"/>
      <w:r w:rsidRPr="0034057E">
        <w:rPr>
          <w:color w:val="000000"/>
        </w:rPr>
        <w:t>. Легенда - это:</w:t>
      </w:r>
    </w:p>
    <w:p w:rsidR="00D604ED" w:rsidRPr="0034057E" w:rsidRDefault="00D604ED" w:rsidP="00D604ED">
      <w:pPr>
        <w:numPr>
          <w:ilvl w:val="0"/>
          <w:numId w:val="34"/>
        </w:numPr>
        <w:tabs>
          <w:tab w:val="left" w:pos="6341"/>
        </w:tabs>
        <w:ind w:left="0"/>
        <w:rPr>
          <w:rFonts w:ascii="Arial" w:hAnsi="Arial" w:cs="Arial"/>
          <w:color w:val="000000"/>
        </w:rPr>
      </w:pPr>
      <w:r w:rsidRPr="0034057E">
        <w:rPr>
          <w:color w:val="000000"/>
        </w:rPr>
        <w:t>произведение, созданное народной фантазией, где сочетаются реальное и фантастическое,</w:t>
      </w:r>
    </w:p>
    <w:p w:rsidR="00D604ED" w:rsidRPr="0034057E" w:rsidRDefault="00D604ED" w:rsidP="00D604ED">
      <w:pPr>
        <w:numPr>
          <w:ilvl w:val="0"/>
          <w:numId w:val="34"/>
        </w:numPr>
        <w:tabs>
          <w:tab w:val="left" w:pos="6341"/>
        </w:tabs>
        <w:ind w:left="0"/>
        <w:rPr>
          <w:rFonts w:ascii="Arial" w:hAnsi="Arial" w:cs="Arial"/>
          <w:color w:val="000000"/>
        </w:rPr>
      </w:pPr>
      <w:r w:rsidRPr="0034057E">
        <w:rPr>
          <w:color w:val="000000"/>
        </w:rPr>
        <w:t>стихотворный рассказ на легендарную или историческую тему,</w:t>
      </w:r>
    </w:p>
    <w:p w:rsidR="00D604ED" w:rsidRPr="0034057E" w:rsidRDefault="00D604ED" w:rsidP="00D604ED">
      <w:pPr>
        <w:numPr>
          <w:ilvl w:val="0"/>
          <w:numId w:val="34"/>
        </w:numPr>
        <w:tabs>
          <w:tab w:val="left" w:pos="6341"/>
        </w:tabs>
        <w:ind w:left="0"/>
        <w:rPr>
          <w:rFonts w:ascii="Arial" w:hAnsi="Arial" w:cs="Arial"/>
          <w:color w:val="000000"/>
        </w:rPr>
      </w:pPr>
      <w:r w:rsidRPr="0034057E">
        <w:rPr>
          <w:color w:val="000000"/>
        </w:rPr>
        <w:t>сказание, передающее представления древних народов о происхождении мира, о явлениях природы, о богах и легендарных героях,</w:t>
      </w:r>
    </w:p>
    <w:p w:rsidR="00D604ED" w:rsidRPr="0034057E" w:rsidRDefault="00D604ED" w:rsidP="00D604ED">
      <w:pPr>
        <w:numPr>
          <w:ilvl w:val="0"/>
          <w:numId w:val="34"/>
        </w:numPr>
        <w:tabs>
          <w:tab w:val="left" w:pos="6341"/>
        </w:tabs>
        <w:ind w:left="0"/>
        <w:rPr>
          <w:rFonts w:ascii="Arial" w:hAnsi="Arial" w:cs="Arial"/>
          <w:color w:val="000000"/>
        </w:rPr>
      </w:pPr>
      <w:r w:rsidRPr="0034057E">
        <w:rPr>
          <w:color w:val="000000"/>
        </w:rPr>
        <w:t>краткий иносказательный рассказ поучительного характера.</w:t>
      </w:r>
    </w:p>
    <w:p w:rsidR="00D604ED" w:rsidRPr="0034057E" w:rsidRDefault="00D604ED" w:rsidP="00D604ED">
      <w:pPr>
        <w:tabs>
          <w:tab w:val="left" w:pos="6341"/>
        </w:tabs>
        <w:rPr>
          <w:rFonts w:ascii="Arial" w:hAnsi="Arial" w:cs="Arial"/>
          <w:color w:val="000000"/>
        </w:rPr>
      </w:pPr>
      <w:r w:rsidRPr="0034057E">
        <w:rPr>
          <w:b/>
          <w:bCs/>
          <w:color w:val="000000"/>
        </w:rPr>
        <w:t>А</w:t>
      </w:r>
      <w:proofErr w:type="gramStart"/>
      <w:r w:rsidRPr="0034057E">
        <w:rPr>
          <w:b/>
          <w:bCs/>
          <w:color w:val="000000"/>
        </w:rPr>
        <w:t>2</w:t>
      </w:r>
      <w:proofErr w:type="gramEnd"/>
      <w:r w:rsidRPr="0034057E">
        <w:rPr>
          <w:b/>
          <w:bCs/>
          <w:color w:val="000000"/>
        </w:rPr>
        <w:t>.</w:t>
      </w:r>
      <w:r w:rsidRPr="0034057E">
        <w:rPr>
          <w:rFonts w:ascii="Arial" w:hAnsi="Arial" w:cs="Arial"/>
          <w:color w:val="000000"/>
        </w:rPr>
        <w:t> </w:t>
      </w:r>
      <w:r w:rsidRPr="0034057E">
        <w:rPr>
          <w:color w:val="000000"/>
        </w:rPr>
        <w:t>Геракл совершил 12 подвигов, выполняя приказы:</w:t>
      </w:r>
    </w:p>
    <w:p w:rsidR="00D604ED" w:rsidRPr="0034057E" w:rsidRDefault="00D604ED" w:rsidP="00D604ED">
      <w:pPr>
        <w:numPr>
          <w:ilvl w:val="0"/>
          <w:numId w:val="35"/>
        </w:numPr>
        <w:tabs>
          <w:tab w:val="left" w:pos="6341"/>
        </w:tabs>
        <w:ind w:left="0"/>
        <w:rPr>
          <w:rFonts w:ascii="Arial" w:hAnsi="Arial" w:cs="Arial"/>
          <w:color w:val="000000"/>
        </w:rPr>
      </w:pPr>
      <w:r w:rsidRPr="0034057E">
        <w:rPr>
          <w:color w:val="000000"/>
        </w:rPr>
        <w:t xml:space="preserve">Геры, 2) Зевса, 3) </w:t>
      </w:r>
      <w:proofErr w:type="spellStart"/>
      <w:r w:rsidRPr="0034057E">
        <w:rPr>
          <w:color w:val="000000"/>
        </w:rPr>
        <w:t>Эврисфея</w:t>
      </w:r>
      <w:proofErr w:type="spellEnd"/>
      <w:r w:rsidRPr="0034057E">
        <w:rPr>
          <w:color w:val="000000"/>
        </w:rPr>
        <w:t>, 4) Афины.</w:t>
      </w:r>
    </w:p>
    <w:p w:rsidR="00D604ED" w:rsidRPr="0034057E" w:rsidRDefault="00D604ED" w:rsidP="00D604ED">
      <w:pPr>
        <w:tabs>
          <w:tab w:val="left" w:pos="6341"/>
        </w:tabs>
        <w:rPr>
          <w:rFonts w:ascii="Arial" w:hAnsi="Arial" w:cs="Arial"/>
          <w:color w:val="000000"/>
        </w:rPr>
      </w:pPr>
      <w:r w:rsidRPr="0034057E">
        <w:rPr>
          <w:b/>
          <w:bCs/>
          <w:color w:val="000000"/>
        </w:rPr>
        <w:t>А3.</w:t>
      </w:r>
      <w:r w:rsidRPr="0034057E">
        <w:rPr>
          <w:rFonts w:ascii="Arial" w:hAnsi="Arial" w:cs="Arial"/>
          <w:color w:val="000000"/>
        </w:rPr>
        <w:t> </w:t>
      </w:r>
      <w:r w:rsidRPr="0034057E">
        <w:rPr>
          <w:color w:val="000000"/>
        </w:rPr>
        <w:t>Найдите неверное утверждение:</w:t>
      </w:r>
    </w:p>
    <w:p w:rsidR="00D604ED" w:rsidRPr="0034057E" w:rsidRDefault="00D604ED" w:rsidP="00D604ED">
      <w:pPr>
        <w:numPr>
          <w:ilvl w:val="0"/>
          <w:numId w:val="36"/>
        </w:numPr>
        <w:tabs>
          <w:tab w:val="left" w:pos="6341"/>
        </w:tabs>
        <w:ind w:left="0"/>
        <w:rPr>
          <w:rFonts w:ascii="Arial" w:hAnsi="Arial" w:cs="Arial"/>
          <w:color w:val="000000"/>
        </w:rPr>
      </w:pPr>
      <w:r w:rsidRPr="0034057E">
        <w:rPr>
          <w:color w:val="000000"/>
        </w:rPr>
        <w:t>Олимпийские игры учредил Зевс в честь победы Геракла над Авгием.</w:t>
      </w:r>
    </w:p>
    <w:p w:rsidR="00D604ED" w:rsidRPr="0034057E" w:rsidRDefault="00D604ED" w:rsidP="00D604ED">
      <w:pPr>
        <w:numPr>
          <w:ilvl w:val="0"/>
          <w:numId w:val="36"/>
        </w:numPr>
        <w:tabs>
          <w:tab w:val="left" w:pos="6341"/>
        </w:tabs>
        <w:ind w:left="0"/>
        <w:rPr>
          <w:rFonts w:ascii="Arial" w:hAnsi="Arial" w:cs="Arial"/>
          <w:color w:val="000000"/>
        </w:rPr>
      </w:pPr>
      <w:r w:rsidRPr="0034057E">
        <w:rPr>
          <w:color w:val="000000"/>
        </w:rPr>
        <w:t>во время Олимпийских игр во всей Греции объявлялся мир.</w:t>
      </w:r>
    </w:p>
    <w:p w:rsidR="00D604ED" w:rsidRPr="0034057E" w:rsidRDefault="00D604ED" w:rsidP="00D604ED">
      <w:pPr>
        <w:numPr>
          <w:ilvl w:val="0"/>
          <w:numId w:val="36"/>
        </w:numPr>
        <w:tabs>
          <w:tab w:val="left" w:pos="6341"/>
        </w:tabs>
        <w:ind w:left="0"/>
        <w:rPr>
          <w:rFonts w:ascii="Arial" w:hAnsi="Arial" w:cs="Arial"/>
          <w:color w:val="000000"/>
        </w:rPr>
      </w:pPr>
      <w:r w:rsidRPr="0034057E">
        <w:rPr>
          <w:color w:val="000000"/>
        </w:rPr>
        <w:t>Олимпийские игры проводились раз в 4 года.</w:t>
      </w:r>
    </w:p>
    <w:p w:rsidR="00D604ED" w:rsidRPr="0034057E" w:rsidRDefault="00D604ED" w:rsidP="00D604ED">
      <w:pPr>
        <w:numPr>
          <w:ilvl w:val="0"/>
          <w:numId w:val="36"/>
        </w:numPr>
        <w:tabs>
          <w:tab w:val="left" w:pos="6341"/>
        </w:tabs>
        <w:ind w:left="0"/>
        <w:rPr>
          <w:rFonts w:ascii="Arial" w:hAnsi="Arial" w:cs="Arial"/>
          <w:color w:val="000000"/>
        </w:rPr>
      </w:pPr>
      <w:r w:rsidRPr="0034057E">
        <w:rPr>
          <w:color w:val="000000"/>
        </w:rPr>
        <w:t>победители Олимпийских игр получали в награду оливковый венок.</w:t>
      </w:r>
    </w:p>
    <w:p w:rsidR="00D604ED" w:rsidRPr="0034057E" w:rsidRDefault="00D604ED" w:rsidP="00D604ED">
      <w:pPr>
        <w:tabs>
          <w:tab w:val="left" w:pos="6341"/>
        </w:tabs>
        <w:rPr>
          <w:rFonts w:ascii="Arial" w:hAnsi="Arial" w:cs="Arial"/>
          <w:color w:val="000000"/>
        </w:rPr>
      </w:pPr>
      <w:r w:rsidRPr="0034057E">
        <w:rPr>
          <w:b/>
          <w:bCs/>
          <w:color w:val="000000"/>
        </w:rPr>
        <w:t>А</w:t>
      </w:r>
      <w:proofErr w:type="gramStart"/>
      <w:r w:rsidRPr="0034057E">
        <w:rPr>
          <w:b/>
          <w:bCs/>
          <w:color w:val="000000"/>
        </w:rPr>
        <w:t>4</w:t>
      </w:r>
      <w:proofErr w:type="gramEnd"/>
      <w:r w:rsidRPr="0034057E">
        <w:rPr>
          <w:b/>
          <w:bCs/>
          <w:color w:val="000000"/>
        </w:rPr>
        <w:t>.</w:t>
      </w:r>
      <w:r w:rsidRPr="0034057E">
        <w:rPr>
          <w:rFonts w:ascii="Arial" w:hAnsi="Arial" w:cs="Arial"/>
          <w:color w:val="000000"/>
        </w:rPr>
        <w:t> </w:t>
      </w:r>
      <w:r w:rsidRPr="0034057E">
        <w:rPr>
          <w:color w:val="000000"/>
        </w:rPr>
        <w:t xml:space="preserve">Перед тем как самому лишить себя жизни, </w:t>
      </w:r>
      <w:proofErr w:type="spellStart"/>
      <w:r w:rsidRPr="0034057E">
        <w:rPr>
          <w:color w:val="000000"/>
        </w:rPr>
        <w:t>Арион</w:t>
      </w:r>
      <w:proofErr w:type="spellEnd"/>
      <w:r w:rsidRPr="0034057E">
        <w:rPr>
          <w:color w:val="000000"/>
        </w:rPr>
        <w:t xml:space="preserve"> попросил корабельщиков позволить ему:</w:t>
      </w:r>
    </w:p>
    <w:p w:rsidR="00D604ED" w:rsidRPr="0034057E" w:rsidRDefault="00D604ED" w:rsidP="00D604ED">
      <w:pPr>
        <w:tabs>
          <w:tab w:val="left" w:pos="6341"/>
        </w:tabs>
        <w:rPr>
          <w:rFonts w:ascii="Arial" w:hAnsi="Arial" w:cs="Arial"/>
          <w:color w:val="000000"/>
        </w:rPr>
      </w:pPr>
      <w:r w:rsidRPr="0034057E">
        <w:rPr>
          <w:color w:val="000000"/>
        </w:rPr>
        <w:t>1) увидеть дельфина, 2) спеть в полном наряде певца, 3) попрощаться с родными, 4) побывать в Коринфе.</w:t>
      </w:r>
    </w:p>
    <w:p w:rsidR="00D604ED" w:rsidRPr="0034057E" w:rsidRDefault="00D604ED" w:rsidP="00D604ED">
      <w:pPr>
        <w:tabs>
          <w:tab w:val="left" w:pos="6341"/>
        </w:tabs>
        <w:rPr>
          <w:rFonts w:ascii="Arial" w:hAnsi="Arial" w:cs="Arial"/>
          <w:color w:val="000000"/>
        </w:rPr>
      </w:pPr>
      <w:r w:rsidRPr="0034057E">
        <w:rPr>
          <w:b/>
          <w:bCs/>
          <w:color w:val="000000"/>
        </w:rPr>
        <w:t>В</w:t>
      </w:r>
      <w:proofErr w:type="gramStart"/>
      <w:r w:rsidRPr="0034057E">
        <w:rPr>
          <w:b/>
          <w:bCs/>
          <w:color w:val="000000"/>
        </w:rPr>
        <w:t>1</w:t>
      </w:r>
      <w:proofErr w:type="gramEnd"/>
      <w:r w:rsidRPr="0034057E">
        <w:rPr>
          <w:b/>
          <w:bCs/>
          <w:color w:val="000000"/>
        </w:rPr>
        <w:t>.</w:t>
      </w:r>
      <w:r w:rsidRPr="0034057E">
        <w:rPr>
          <w:rFonts w:ascii="Arial" w:hAnsi="Arial" w:cs="Arial"/>
          <w:color w:val="000000"/>
        </w:rPr>
        <w:t> </w:t>
      </w:r>
      <w:r w:rsidRPr="0034057E">
        <w:rPr>
          <w:color w:val="000000"/>
        </w:rPr>
        <w:t>Кто ждал Одиссея дома во время его странствий? ____________</w:t>
      </w:r>
    </w:p>
    <w:p w:rsidR="00D604ED" w:rsidRPr="0034057E" w:rsidRDefault="00D604ED" w:rsidP="00D604ED">
      <w:pPr>
        <w:tabs>
          <w:tab w:val="left" w:pos="6341"/>
        </w:tabs>
        <w:rPr>
          <w:rFonts w:ascii="Arial" w:hAnsi="Arial" w:cs="Arial"/>
          <w:color w:val="000000"/>
        </w:rPr>
      </w:pPr>
      <w:r w:rsidRPr="0034057E">
        <w:rPr>
          <w:b/>
          <w:bCs/>
          <w:color w:val="000000"/>
        </w:rPr>
        <w:t>В</w:t>
      </w:r>
      <w:proofErr w:type="gramStart"/>
      <w:r w:rsidRPr="0034057E">
        <w:rPr>
          <w:b/>
          <w:bCs/>
          <w:color w:val="000000"/>
        </w:rPr>
        <w:t>2</w:t>
      </w:r>
      <w:proofErr w:type="gramEnd"/>
      <w:r w:rsidRPr="0034057E">
        <w:rPr>
          <w:b/>
          <w:bCs/>
          <w:color w:val="000000"/>
        </w:rPr>
        <w:t>.</w:t>
      </w:r>
      <w:r w:rsidRPr="0034057E">
        <w:rPr>
          <w:rFonts w:ascii="Arial" w:hAnsi="Arial" w:cs="Arial"/>
          <w:color w:val="000000"/>
        </w:rPr>
        <w:t> </w:t>
      </w:r>
      <w:r w:rsidRPr="0034057E">
        <w:rPr>
          <w:color w:val="000000"/>
        </w:rPr>
        <w:t>Кто убил Ахилла? ______________________________________</w:t>
      </w:r>
    </w:p>
    <w:p w:rsidR="00D604ED" w:rsidRPr="0034057E" w:rsidRDefault="00D604ED" w:rsidP="00D604ED">
      <w:pPr>
        <w:tabs>
          <w:tab w:val="left" w:pos="6341"/>
        </w:tabs>
        <w:rPr>
          <w:rFonts w:ascii="Arial" w:hAnsi="Arial" w:cs="Arial"/>
          <w:color w:val="000000"/>
        </w:rPr>
      </w:pPr>
      <w:r w:rsidRPr="0034057E">
        <w:rPr>
          <w:b/>
          <w:bCs/>
          <w:color w:val="000000"/>
        </w:rPr>
        <w:t>С</w:t>
      </w:r>
      <w:proofErr w:type="gramStart"/>
      <w:r w:rsidRPr="0034057E">
        <w:rPr>
          <w:b/>
          <w:bCs/>
          <w:color w:val="000000"/>
        </w:rPr>
        <w:t>1</w:t>
      </w:r>
      <w:proofErr w:type="gramEnd"/>
      <w:r w:rsidRPr="0034057E">
        <w:rPr>
          <w:b/>
          <w:bCs/>
          <w:color w:val="000000"/>
        </w:rPr>
        <w:t>.</w:t>
      </w:r>
      <w:r w:rsidRPr="0034057E">
        <w:rPr>
          <w:rFonts w:ascii="Arial" w:hAnsi="Arial" w:cs="Arial"/>
          <w:color w:val="000000"/>
        </w:rPr>
        <w:t> </w:t>
      </w:r>
      <w:r w:rsidRPr="0034057E">
        <w:rPr>
          <w:color w:val="000000"/>
        </w:rPr>
        <w:t>Кто из героев поэм Гомера вам особенно интересен и почему?</w:t>
      </w:r>
      <w:r w:rsidRPr="0034057E">
        <w:rPr>
          <w:rFonts w:ascii="Arial" w:hAnsi="Arial" w:cs="Arial"/>
          <w:color w:val="000000"/>
        </w:rPr>
        <w:br/>
      </w:r>
    </w:p>
    <w:p w:rsidR="00D604ED" w:rsidRPr="0034057E" w:rsidRDefault="00D604ED" w:rsidP="00D604ED">
      <w:pPr>
        <w:tabs>
          <w:tab w:val="left" w:pos="6341"/>
        </w:tabs>
        <w:jc w:val="center"/>
        <w:rPr>
          <w:rFonts w:ascii="Arial" w:hAnsi="Arial" w:cs="Arial"/>
        </w:rPr>
      </w:pPr>
      <w:r w:rsidRPr="0034057E">
        <w:rPr>
          <w:b/>
          <w:bCs/>
        </w:rPr>
        <w:t>Ключ к тесту.</w:t>
      </w:r>
    </w:p>
    <w:p w:rsidR="00D604ED" w:rsidRPr="0034057E" w:rsidRDefault="00D604ED" w:rsidP="00D604ED">
      <w:pPr>
        <w:tabs>
          <w:tab w:val="left" w:pos="6341"/>
        </w:tabs>
        <w:rPr>
          <w:rFonts w:ascii="Arial" w:hAnsi="Arial" w:cs="Arial"/>
          <w:color w:val="000000"/>
        </w:rPr>
      </w:pPr>
      <w:r w:rsidRPr="0034057E">
        <w:rPr>
          <w:b/>
          <w:bCs/>
          <w:color w:val="000000"/>
          <w:u w:val="single"/>
        </w:rPr>
        <w:t>Вариант 1:</w:t>
      </w:r>
    </w:p>
    <w:p w:rsidR="00D604ED" w:rsidRPr="0034057E" w:rsidRDefault="00D604ED" w:rsidP="00D604ED">
      <w:pPr>
        <w:tabs>
          <w:tab w:val="left" w:pos="6341"/>
        </w:tabs>
        <w:rPr>
          <w:rFonts w:ascii="Arial" w:hAnsi="Arial" w:cs="Arial"/>
          <w:color w:val="000000"/>
        </w:rPr>
      </w:pPr>
      <w:r w:rsidRPr="0034057E">
        <w:rPr>
          <w:color w:val="000000"/>
        </w:rPr>
        <w:t>А1-1, А2-3, А3-1, А4-2, В</w:t>
      </w:r>
      <w:proofErr w:type="gramStart"/>
      <w:r w:rsidRPr="0034057E">
        <w:rPr>
          <w:color w:val="000000"/>
        </w:rPr>
        <w:t>1</w:t>
      </w:r>
      <w:proofErr w:type="gramEnd"/>
      <w:r w:rsidRPr="0034057E">
        <w:rPr>
          <w:color w:val="000000"/>
        </w:rPr>
        <w:t xml:space="preserve">- жена Пенелопа и сын </w:t>
      </w:r>
      <w:proofErr w:type="spellStart"/>
      <w:r w:rsidRPr="0034057E">
        <w:rPr>
          <w:color w:val="000000"/>
        </w:rPr>
        <w:t>Телемах</w:t>
      </w:r>
      <w:proofErr w:type="spellEnd"/>
      <w:r w:rsidRPr="0034057E">
        <w:rPr>
          <w:color w:val="000000"/>
        </w:rPr>
        <w:t>, В2- Парис.</w:t>
      </w:r>
    </w:p>
    <w:p w:rsidR="00D604ED" w:rsidRDefault="00D604ED" w:rsidP="00D604ED">
      <w:pPr>
        <w:tabs>
          <w:tab w:val="left" w:pos="6341"/>
        </w:tabs>
        <w:jc w:val="center"/>
        <w:rPr>
          <w:b/>
          <w:bCs/>
          <w:color w:val="000000"/>
        </w:rPr>
      </w:pPr>
    </w:p>
    <w:p w:rsidR="00D604ED" w:rsidRPr="00D604ED" w:rsidRDefault="00D604ED" w:rsidP="00D604ED">
      <w:pPr>
        <w:tabs>
          <w:tab w:val="left" w:pos="6341"/>
        </w:tabs>
        <w:jc w:val="center"/>
        <w:rPr>
          <w:rFonts w:ascii="Calibri" w:hAnsi="Calibri" w:cs="Calibri"/>
          <w:color w:val="000000"/>
          <w:sz w:val="20"/>
          <w:szCs w:val="20"/>
        </w:rPr>
      </w:pPr>
      <w:r w:rsidRPr="00D604ED">
        <w:rPr>
          <w:b/>
          <w:bCs/>
          <w:color w:val="000000"/>
          <w:sz w:val="20"/>
          <w:szCs w:val="20"/>
        </w:rPr>
        <w:t xml:space="preserve">ИТОГОВАЯ     РАБОТА     ПО      ЛИТЕРАТУРЕ   </w:t>
      </w:r>
      <w:proofErr w:type="gramStart"/>
      <w:r w:rsidRPr="00D604ED">
        <w:rPr>
          <w:b/>
          <w:bCs/>
          <w:color w:val="000000"/>
          <w:sz w:val="20"/>
          <w:szCs w:val="20"/>
        </w:rPr>
        <w:t xml:space="preserve">( </w:t>
      </w:r>
      <w:proofErr w:type="gramEnd"/>
      <w:r w:rsidRPr="00D604ED">
        <w:rPr>
          <w:b/>
          <w:bCs/>
          <w:color w:val="000000"/>
          <w:sz w:val="20"/>
          <w:szCs w:val="20"/>
        </w:rPr>
        <w:t>6 класс)</w:t>
      </w:r>
    </w:p>
    <w:p w:rsidR="00D604ED" w:rsidRPr="00D604ED" w:rsidRDefault="00D604ED" w:rsidP="00D604ED">
      <w:pPr>
        <w:tabs>
          <w:tab w:val="left" w:pos="6341"/>
        </w:tabs>
        <w:jc w:val="center"/>
        <w:rPr>
          <w:rFonts w:ascii="Calibri" w:hAnsi="Calibri" w:cs="Calibri"/>
          <w:color w:val="000000"/>
          <w:sz w:val="20"/>
          <w:szCs w:val="20"/>
        </w:rPr>
      </w:pPr>
      <w:r w:rsidRPr="00D604ED">
        <w:rPr>
          <w:color w:val="000000"/>
          <w:sz w:val="20"/>
          <w:szCs w:val="20"/>
        </w:rPr>
        <w:t>ВАРИАНТ 1</w:t>
      </w:r>
    </w:p>
    <w:tbl>
      <w:tblPr>
        <w:tblW w:w="12800" w:type="dxa"/>
        <w:tblInd w:w="-1418" w:type="dxa"/>
        <w:tblCellMar>
          <w:left w:w="0" w:type="dxa"/>
          <w:right w:w="0" w:type="dxa"/>
        </w:tblCellMar>
        <w:tblLook w:val="04A0"/>
      </w:tblPr>
      <w:tblGrid>
        <w:gridCol w:w="4373"/>
        <w:gridCol w:w="8427"/>
      </w:tblGrid>
      <w:tr w:rsidR="00D604ED" w:rsidRPr="00D604ED" w:rsidTr="00D604ED">
        <w:tc>
          <w:tcPr>
            <w:tcW w:w="4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04ED" w:rsidRPr="00D604ED" w:rsidRDefault="00D604ED" w:rsidP="00CC0F38">
            <w:pPr>
              <w:tabs>
                <w:tab w:val="left" w:pos="6341"/>
              </w:tabs>
              <w:rPr>
                <w:rFonts w:ascii="Calibri" w:hAnsi="Calibri" w:cs="Calibri"/>
                <w:color w:val="000000"/>
                <w:sz w:val="20"/>
                <w:szCs w:val="20"/>
              </w:rPr>
            </w:pPr>
            <w:bookmarkStart w:id="0" w:name="6df77dd328f9f674b84ace03bf1f28616c6a225e"/>
            <w:bookmarkStart w:id="1" w:name="1"/>
            <w:bookmarkStart w:id="2" w:name="_GoBack"/>
            <w:bookmarkEnd w:id="0"/>
            <w:bookmarkEnd w:id="1"/>
            <w:bookmarkEnd w:id="2"/>
            <w:r w:rsidRPr="00D604ED">
              <w:rPr>
                <w:b/>
                <w:bCs/>
                <w:color w:val="000000"/>
                <w:sz w:val="20"/>
                <w:szCs w:val="20"/>
              </w:rPr>
              <w:t>1. Поговорк</w:t>
            </w:r>
            <w:proofErr w:type="gramStart"/>
            <w:r w:rsidRPr="00D604ED">
              <w:rPr>
                <w:b/>
                <w:bCs/>
                <w:color w:val="000000"/>
                <w:sz w:val="20"/>
                <w:szCs w:val="20"/>
              </w:rPr>
              <w:t>а-</w:t>
            </w:r>
            <w:proofErr w:type="gramEnd"/>
            <w:r w:rsidRPr="00D604ED">
              <w:rPr>
                <w:b/>
                <w:bCs/>
                <w:color w:val="000000"/>
                <w:sz w:val="20"/>
                <w:szCs w:val="20"/>
              </w:rPr>
              <w:t xml:space="preserve"> это</w:t>
            </w:r>
          </w:p>
          <w:p w:rsidR="00D604ED" w:rsidRPr="00D604ED" w:rsidRDefault="00D604ED" w:rsidP="00CC0F38">
            <w:pPr>
              <w:tabs>
                <w:tab w:val="left" w:pos="6341"/>
              </w:tabs>
              <w:ind w:left="72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color w:val="000000"/>
                <w:sz w:val="20"/>
                <w:szCs w:val="20"/>
              </w:rPr>
              <w:t>1.меткое</w:t>
            </w:r>
            <w:proofErr w:type="gramStart"/>
            <w:r w:rsidRPr="00D604ED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D604ED">
              <w:rPr>
                <w:color w:val="000000"/>
                <w:sz w:val="20"/>
                <w:szCs w:val="20"/>
              </w:rPr>
              <w:t xml:space="preserve"> яркое народное выражение, часть суждения без вывода, без заключения</w:t>
            </w:r>
          </w:p>
          <w:p w:rsidR="00D604ED" w:rsidRPr="00D604ED" w:rsidRDefault="00D604ED" w:rsidP="00CC0F38">
            <w:pPr>
              <w:tabs>
                <w:tab w:val="left" w:pos="6341"/>
              </w:tabs>
              <w:ind w:left="72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color w:val="000000"/>
                <w:sz w:val="20"/>
                <w:szCs w:val="20"/>
              </w:rPr>
              <w:t>2.вид художественного произведения</w:t>
            </w:r>
          </w:p>
          <w:p w:rsidR="00D604ED" w:rsidRPr="00D604ED" w:rsidRDefault="00D604ED" w:rsidP="00CC0F38">
            <w:pPr>
              <w:tabs>
                <w:tab w:val="left" w:pos="6341"/>
              </w:tabs>
              <w:ind w:left="72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color w:val="000000"/>
                <w:sz w:val="20"/>
                <w:szCs w:val="20"/>
              </w:rPr>
              <w:t>3.сказания, передающие представления древних народов о мире.</w:t>
            </w:r>
          </w:p>
          <w:p w:rsidR="00D604ED" w:rsidRPr="00D604ED" w:rsidRDefault="00D604ED" w:rsidP="00CC0F38">
            <w:pPr>
              <w:tabs>
                <w:tab w:val="left" w:pos="6341"/>
              </w:tabs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b/>
                <w:bCs/>
                <w:color w:val="000000"/>
                <w:sz w:val="20"/>
                <w:szCs w:val="20"/>
              </w:rPr>
              <w:t>2. Какой из этих размеров стиха является трехсложным:</w:t>
            </w:r>
          </w:p>
          <w:p w:rsidR="00D604ED" w:rsidRPr="00D604ED" w:rsidRDefault="00D604ED" w:rsidP="00CC0F38">
            <w:pPr>
              <w:tabs>
                <w:tab w:val="left" w:pos="6341"/>
              </w:tabs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color w:val="000000"/>
                <w:sz w:val="20"/>
                <w:szCs w:val="20"/>
              </w:rPr>
              <w:t>             1.хорей    </w:t>
            </w:r>
          </w:p>
          <w:p w:rsidR="00D604ED" w:rsidRPr="00D604ED" w:rsidRDefault="00D604ED" w:rsidP="00CC0F38">
            <w:pPr>
              <w:tabs>
                <w:tab w:val="left" w:pos="6341"/>
              </w:tabs>
              <w:ind w:left="714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color w:val="000000"/>
                <w:sz w:val="20"/>
                <w:szCs w:val="20"/>
              </w:rPr>
              <w:t>2.  амфибрахий  </w:t>
            </w:r>
          </w:p>
          <w:p w:rsidR="00D604ED" w:rsidRPr="00D604ED" w:rsidRDefault="00D604ED" w:rsidP="00CC0F38">
            <w:pPr>
              <w:tabs>
                <w:tab w:val="left" w:pos="6341"/>
              </w:tabs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color w:val="000000"/>
                <w:sz w:val="20"/>
                <w:szCs w:val="20"/>
              </w:rPr>
              <w:t>             3. Ямб</w:t>
            </w:r>
          </w:p>
          <w:p w:rsidR="00D604ED" w:rsidRPr="00D604ED" w:rsidRDefault="00D604ED" w:rsidP="00CC0F38">
            <w:pPr>
              <w:tabs>
                <w:tab w:val="left" w:pos="6341"/>
              </w:tabs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b/>
                <w:bCs/>
                <w:color w:val="000000"/>
                <w:sz w:val="20"/>
                <w:szCs w:val="20"/>
              </w:rPr>
              <w:t>3. . Определите жанр произведения Н.С.Лескова «Левша»:</w:t>
            </w:r>
          </w:p>
          <w:p w:rsidR="00D604ED" w:rsidRPr="00D604ED" w:rsidRDefault="00D604ED" w:rsidP="00CC0F38">
            <w:pPr>
              <w:tabs>
                <w:tab w:val="left" w:pos="6341"/>
              </w:tabs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b/>
                <w:bCs/>
                <w:color w:val="000000"/>
                <w:sz w:val="20"/>
                <w:szCs w:val="20"/>
              </w:rPr>
              <w:t>          </w:t>
            </w:r>
            <w:r w:rsidRPr="00D604ED">
              <w:rPr>
                <w:color w:val="000000"/>
                <w:sz w:val="20"/>
                <w:szCs w:val="20"/>
              </w:rPr>
              <w:t>1.Сказка,                   3. сказ</w:t>
            </w:r>
          </w:p>
          <w:p w:rsidR="00D604ED" w:rsidRPr="00D604ED" w:rsidRDefault="00D604ED" w:rsidP="00CC0F38">
            <w:pPr>
              <w:tabs>
                <w:tab w:val="left" w:pos="6341"/>
              </w:tabs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color w:val="000000"/>
                <w:sz w:val="20"/>
                <w:szCs w:val="20"/>
              </w:rPr>
              <w:t>          2. притча, ,                4. рассказ.</w:t>
            </w:r>
          </w:p>
          <w:p w:rsidR="00D604ED" w:rsidRPr="00D604ED" w:rsidRDefault="00D604ED" w:rsidP="00CC0F38">
            <w:pPr>
              <w:tabs>
                <w:tab w:val="left" w:pos="6341"/>
              </w:tabs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b/>
                <w:bCs/>
                <w:color w:val="000000"/>
                <w:sz w:val="20"/>
                <w:szCs w:val="20"/>
              </w:rPr>
              <w:t>4.Тема стихотворения « Железная дорога»</w:t>
            </w:r>
          </w:p>
          <w:p w:rsidR="00D604ED" w:rsidRPr="00D604ED" w:rsidRDefault="00D604ED" w:rsidP="00CC0F38">
            <w:pPr>
              <w:tabs>
                <w:tab w:val="left" w:pos="6341"/>
              </w:tabs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b/>
                <w:bCs/>
                <w:color w:val="000000"/>
                <w:sz w:val="20"/>
                <w:szCs w:val="20"/>
              </w:rPr>
              <w:t>Н.А. Некрасова:</w:t>
            </w:r>
          </w:p>
          <w:p w:rsidR="00D604ED" w:rsidRPr="00D604ED" w:rsidRDefault="00D604ED" w:rsidP="00CC0F38">
            <w:pPr>
              <w:tabs>
                <w:tab w:val="left" w:pos="6341"/>
              </w:tabs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b/>
                <w:bCs/>
                <w:color w:val="000000"/>
                <w:sz w:val="20"/>
                <w:szCs w:val="20"/>
              </w:rPr>
              <w:t>            </w:t>
            </w:r>
            <w:r w:rsidRPr="00D604ED">
              <w:rPr>
                <w:color w:val="000000"/>
                <w:sz w:val="20"/>
                <w:szCs w:val="20"/>
              </w:rPr>
              <w:t>1.любовь к Родине</w:t>
            </w:r>
          </w:p>
          <w:p w:rsidR="00D604ED" w:rsidRPr="00D604ED" w:rsidRDefault="00D604ED" w:rsidP="00CC0F38">
            <w:pPr>
              <w:tabs>
                <w:tab w:val="left" w:pos="6341"/>
              </w:tabs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color w:val="000000"/>
                <w:sz w:val="20"/>
                <w:szCs w:val="20"/>
              </w:rPr>
              <w:t>            2. быт и нравы крестьян при крепостном праве</w:t>
            </w:r>
          </w:p>
          <w:p w:rsidR="00D604ED" w:rsidRPr="00D604ED" w:rsidRDefault="00D604ED" w:rsidP="00CC0F38">
            <w:pPr>
              <w:tabs>
                <w:tab w:val="left" w:pos="6341"/>
              </w:tabs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color w:val="000000"/>
                <w:sz w:val="20"/>
                <w:szCs w:val="20"/>
              </w:rPr>
              <w:t>            3.тяжелый труд крепостных</w:t>
            </w:r>
          </w:p>
          <w:p w:rsidR="00D604ED" w:rsidRPr="00D604ED" w:rsidRDefault="00D604ED" w:rsidP="00CC0F38">
            <w:pPr>
              <w:tabs>
                <w:tab w:val="left" w:pos="6341"/>
              </w:tabs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b/>
                <w:bCs/>
                <w:color w:val="000000"/>
                <w:sz w:val="20"/>
                <w:szCs w:val="20"/>
              </w:rPr>
              <w:t>5.Назовите имя русского баснописца:</w:t>
            </w:r>
          </w:p>
          <w:p w:rsidR="00D604ED" w:rsidRPr="00D604ED" w:rsidRDefault="00D604ED" w:rsidP="00CC0F38">
            <w:pPr>
              <w:tabs>
                <w:tab w:val="left" w:pos="6341"/>
              </w:tabs>
              <w:ind w:firstLine="568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color w:val="000000"/>
                <w:sz w:val="20"/>
                <w:szCs w:val="20"/>
              </w:rPr>
              <w:t>1-        И.И.Дмитриев</w:t>
            </w:r>
          </w:p>
          <w:p w:rsidR="00D604ED" w:rsidRPr="00D604ED" w:rsidRDefault="00D604ED" w:rsidP="00CC0F38">
            <w:pPr>
              <w:tabs>
                <w:tab w:val="left" w:pos="6341"/>
              </w:tabs>
              <w:ind w:firstLine="568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color w:val="000000"/>
                <w:sz w:val="20"/>
                <w:szCs w:val="20"/>
              </w:rPr>
              <w:t>2-        В.А.Жуковский</w:t>
            </w:r>
          </w:p>
          <w:p w:rsidR="00D604ED" w:rsidRPr="00D604ED" w:rsidRDefault="00D604ED" w:rsidP="00CC0F38">
            <w:pPr>
              <w:tabs>
                <w:tab w:val="left" w:pos="6341"/>
              </w:tabs>
              <w:ind w:firstLine="568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color w:val="000000"/>
                <w:sz w:val="20"/>
                <w:szCs w:val="20"/>
              </w:rPr>
              <w:lastRenderedPageBreak/>
              <w:t>3-        А.А.Блок</w:t>
            </w:r>
          </w:p>
          <w:p w:rsidR="00D604ED" w:rsidRPr="00D604ED" w:rsidRDefault="00D604ED" w:rsidP="00CC0F38">
            <w:pPr>
              <w:tabs>
                <w:tab w:val="left" w:pos="6341"/>
              </w:tabs>
              <w:ind w:firstLine="568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color w:val="000000"/>
                <w:sz w:val="20"/>
                <w:szCs w:val="20"/>
              </w:rPr>
              <w:t>4-        В.М.Шукшин</w:t>
            </w:r>
          </w:p>
          <w:p w:rsidR="00D604ED" w:rsidRPr="00D604ED" w:rsidRDefault="00D604ED" w:rsidP="00CC0F38">
            <w:pPr>
              <w:tabs>
                <w:tab w:val="left" w:pos="6341"/>
              </w:tabs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b/>
                <w:bCs/>
                <w:color w:val="000000"/>
                <w:sz w:val="20"/>
                <w:szCs w:val="20"/>
              </w:rPr>
              <w:t>6.</w:t>
            </w:r>
            <w:r w:rsidRPr="00D604ED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 w:rsidRPr="00D604ED">
              <w:rPr>
                <w:b/>
                <w:bCs/>
                <w:color w:val="000000"/>
                <w:sz w:val="20"/>
                <w:szCs w:val="20"/>
              </w:rPr>
              <w:t>Из какого произведения цитата: «Смехом он закалял наши лукавые детские души, приучал нас относиться к собственной персоне с чувством юмора»:</w:t>
            </w:r>
          </w:p>
          <w:p w:rsidR="00D604ED" w:rsidRPr="00D604ED" w:rsidRDefault="00D604ED" w:rsidP="00CC0F38">
            <w:pPr>
              <w:tabs>
                <w:tab w:val="left" w:pos="6341"/>
              </w:tabs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color w:val="000000"/>
                <w:sz w:val="20"/>
                <w:szCs w:val="20"/>
              </w:rPr>
              <w:t>1-        «Тринадцатый подвиг Геракла»</w:t>
            </w:r>
          </w:p>
          <w:p w:rsidR="00D604ED" w:rsidRPr="00D604ED" w:rsidRDefault="00D604ED" w:rsidP="00CC0F38">
            <w:pPr>
              <w:tabs>
                <w:tab w:val="left" w:pos="6341"/>
              </w:tabs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color w:val="000000"/>
                <w:sz w:val="20"/>
                <w:szCs w:val="20"/>
              </w:rPr>
              <w:t>2-        «Маленький принц»</w:t>
            </w:r>
          </w:p>
          <w:p w:rsidR="00D604ED" w:rsidRPr="00D604ED" w:rsidRDefault="00D604ED" w:rsidP="00CC0F38">
            <w:pPr>
              <w:tabs>
                <w:tab w:val="left" w:pos="6341"/>
              </w:tabs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color w:val="000000"/>
                <w:sz w:val="20"/>
                <w:szCs w:val="20"/>
              </w:rPr>
              <w:t xml:space="preserve">3-        «Уроки </w:t>
            </w:r>
            <w:proofErr w:type="gramStart"/>
            <w:r w:rsidRPr="00D604ED">
              <w:rPr>
                <w:color w:val="000000"/>
                <w:sz w:val="20"/>
                <w:szCs w:val="20"/>
              </w:rPr>
              <w:t>французского</w:t>
            </w:r>
            <w:proofErr w:type="gramEnd"/>
            <w:r w:rsidRPr="00D604ED">
              <w:rPr>
                <w:color w:val="000000"/>
                <w:sz w:val="20"/>
                <w:szCs w:val="20"/>
              </w:rPr>
              <w:t>»</w:t>
            </w:r>
          </w:p>
          <w:p w:rsidR="00D604ED" w:rsidRPr="00D604ED" w:rsidRDefault="00D604ED" w:rsidP="00CC0F38">
            <w:pPr>
              <w:tabs>
                <w:tab w:val="left" w:pos="6341"/>
              </w:tabs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color w:val="000000"/>
                <w:sz w:val="20"/>
                <w:szCs w:val="20"/>
              </w:rPr>
              <w:t>4-        «Срезал»</w:t>
            </w:r>
          </w:p>
          <w:p w:rsidR="00D604ED" w:rsidRPr="00D604ED" w:rsidRDefault="00D604ED" w:rsidP="00CC0F38">
            <w:pPr>
              <w:tabs>
                <w:tab w:val="left" w:pos="6341"/>
              </w:tabs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b/>
                <w:bCs/>
                <w:color w:val="000000"/>
                <w:sz w:val="20"/>
                <w:szCs w:val="20"/>
              </w:rPr>
              <w:t>7.Повествование в произведении « Кладовая солнца» ведется от лица:</w:t>
            </w:r>
          </w:p>
          <w:p w:rsidR="00D604ED" w:rsidRPr="00D604ED" w:rsidRDefault="00D604ED" w:rsidP="00CC0F38">
            <w:pPr>
              <w:tabs>
                <w:tab w:val="left" w:pos="6341"/>
              </w:tabs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color w:val="000000"/>
                <w:sz w:val="20"/>
                <w:szCs w:val="20"/>
              </w:rPr>
              <w:t xml:space="preserve">           1. </w:t>
            </w:r>
            <w:proofErr w:type="spellStart"/>
            <w:r w:rsidRPr="00D604ED">
              <w:rPr>
                <w:color w:val="000000"/>
                <w:sz w:val="20"/>
                <w:szCs w:val="20"/>
              </w:rPr>
              <w:t>Митраши</w:t>
            </w:r>
            <w:proofErr w:type="spellEnd"/>
            <w:r w:rsidRPr="00D604ED">
              <w:rPr>
                <w:color w:val="000000"/>
                <w:sz w:val="20"/>
                <w:szCs w:val="20"/>
              </w:rPr>
              <w:t xml:space="preserve">                           3.Насти</w:t>
            </w:r>
          </w:p>
          <w:p w:rsidR="00D604ED" w:rsidRPr="00D604ED" w:rsidRDefault="00D604ED" w:rsidP="00CC0F38">
            <w:pPr>
              <w:tabs>
                <w:tab w:val="left" w:pos="6341"/>
              </w:tabs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color w:val="000000"/>
                <w:sz w:val="20"/>
                <w:szCs w:val="20"/>
              </w:rPr>
              <w:t>           2.геологов                             4.жителей деревни</w:t>
            </w:r>
          </w:p>
          <w:p w:rsidR="00D604ED" w:rsidRPr="00D604ED" w:rsidRDefault="00D604ED" w:rsidP="00CC0F38">
            <w:pPr>
              <w:tabs>
                <w:tab w:val="left" w:pos="6341"/>
              </w:tabs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b/>
                <w:bCs/>
                <w:color w:val="000000"/>
                <w:sz w:val="20"/>
                <w:szCs w:val="20"/>
              </w:rPr>
              <w:t>8.Произведение Грина «Алые паруса» относится:</w:t>
            </w:r>
          </w:p>
          <w:p w:rsidR="00D604ED" w:rsidRPr="00D604ED" w:rsidRDefault="00D604ED" w:rsidP="00CC0F38">
            <w:pPr>
              <w:tabs>
                <w:tab w:val="left" w:pos="6341"/>
              </w:tabs>
              <w:ind w:firstLine="426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color w:val="000000"/>
                <w:sz w:val="20"/>
                <w:szCs w:val="20"/>
              </w:rPr>
              <w:t>1-        К романтическим произведениям</w:t>
            </w:r>
          </w:p>
          <w:p w:rsidR="00D604ED" w:rsidRPr="00D604ED" w:rsidRDefault="00D604ED" w:rsidP="00CC0F38">
            <w:pPr>
              <w:tabs>
                <w:tab w:val="left" w:pos="6341"/>
              </w:tabs>
              <w:ind w:firstLine="426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color w:val="000000"/>
                <w:sz w:val="20"/>
                <w:szCs w:val="20"/>
              </w:rPr>
              <w:t>2-        К реалистическим произведениям</w:t>
            </w:r>
          </w:p>
          <w:p w:rsidR="00D604ED" w:rsidRPr="00D604ED" w:rsidRDefault="00D604ED" w:rsidP="00CC0F38">
            <w:pPr>
              <w:tabs>
                <w:tab w:val="left" w:pos="6341"/>
              </w:tabs>
              <w:ind w:firstLine="426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color w:val="000000"/>
                <w:sz w:val="20"/>
                <w:szCs w:val="20"/>
              </w:rPr>
              <w:t>3-        К фантастическим произведениям</w:t>
            </w:r>
          </w:p>
          <w:p w:rsidR="00D604ED" w:rsidRPr="00D604ED" w:rsidRDefault="00D604ED" w:rsidP="00CC0F38">
            <w:pPr>
              <w:tabs>
                <w:tab w:val="left" w:pos="6341"/>
              </w:tabs>
              <w:ind w:firstLine="426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color w:val="000000"/>
                <w:sz w:val="20"/>
                <w:szCs w:val="20"/>
              </w:rPr>
              <w:t>4-        К приключенческим произведениям.</w:t>
            </w:r>
          </w:p>
          <w:p w:rsidR="00D604ED" w:rsidRPr="00D604ED" w:rsidRDefault="00D604ED" w:rsidP="00CC0F38">
            <w:pPr>
              <w:tabs>
                <w:tab w:val="left" w:pos="6341"/>
              </w:tabs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b/>
                <w:bCs/>
                <w:color w:val="000000"/>
                <w:sz w:val="20"/>
                <w:szCs w:val="20"/>
              </w:rPr>
              <w:t>9. Найдите соответствия между автором и названием произведения:</w:t>
            </w:r>
          </w:p>
          <w:p w:rsidR="00D604ED" w:rsidRPr="00D604ED" w:rsidRDefault="00D604ED" w:rsidP="00CC0F38">
            <w:pPr>
              <w:tabs>
                <w:tab w:val="left" w:pos="6341"/>
              </w:tabs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color w:val="000000"/>
                <w:sz w:val="20"/>
                <w:szCs w:val="20"/>
              </w:rPr>
              <w:t>1. А.П.Чехов                           а. «Дубровский»</w:t>
            </w:r>
          </w:p>
          <w:p w:rsidR="00D604ED" w:rsidRPr="00D604ED" w:rsidRDefault="00D604ED" w:rsidP="00CC0F38">
            <w:pPr>
              <w:tabs>
                <w:tab w:val="left" w:pos="6341"/>
              </w:tabs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color w:val="000000"/>
                <w:sz w:val="20"/>
                <w:szCs w:val="20"/>
              </w:rPr>
              <w:t>2.А.С.</w:t>
            </w:r>
            <w:proofErr w:type="gramStart"/>
            <w:r w:rsidRPr="00D604ED">
              <w:rPr>
                <w:color w:val="000000"/>
                <w:sz w:val="20"/>
                <w:szCs w:val="20"/>
              </w:rPr>
              <w:t>Пушкин                       б</w:t>
            </w:r>
            <w:proofErr w:type="gramEnd"/>
            <w:r w:rsidRPr="00D604ED">
              <w:rPr>
                <w:color w:val="000000"/>
                <w:sz w:val="20"/>
                <w:szCs w:val="20"/>
              </w:rPr>
              <w:t>. « Толстый и тонкий»</w:t>
            </w:r>
          </w:p>
          <w:p w:rsidR="00D604ED" w:rsidRPr="00D604ED" w:rsidRDefault="00D604ED" w:rsidP="00CC0F38">
            <w:pPr>
              <w:tabs>
                <w:tab w:val="left" w:pos="6341"/>
              </w:tabs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color w:val="000000"/>
                <w:sz w:val="20"/>
                <w:szCs w:val="20"/>
              </w:rPr>
              <w:t xml:space="preserve">3. В.М.Шукшин                     в. « </w:t>
            </w:r>
            <w:proofErr w:type="spellStart"/>
            <w:r w:rsidRPr="00D604ED">
              <w:rPr>
                <w:color w:val="000000"/>
                <w:sz w:val="20"/>
                <w:szCs w:val="20"/>
              </w:rPr>
              <w:t>Бежин</w:t>
            </w:r>
            <w:proofErr w:type="spellEnd"/>
            <w:r w:rsidRPr="00D604ED">
              <w:rPr>
                <w:color w:val="000000"/>
                <w:sz w:val="20"/>
                <w:szCs w:val="20"/>
              </w:rPr>
              <w:t xml:space="preserve"> луг»</w:t>
            </w:r>
          </w:p>
          <w:p w:rsidR="00D604ED" w:rsidRPr="00D604ED" w:rsidRDefault="00D604ED" w:rsidP="00CC0F38">
            <w:pPr>
              <w:tabs>
                <w:tab w:val="left" w:pos="6341"/>
              </w:tabs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color w:val="000000"/>
                <w:sz w:val="20"/>
                <w:szCs w:val="20"/>
              </w:rPr>
              <w:t xml:space="preserve">4. И.С.Тургенев                     </w:t>
            </w:r>
            <w:proofErr w:type="gramStart"/>
            <w:r w:rsidRPr="00D604ED">
              <w:rPr>
                <w:color w:val="000000"/>
                <w:sz w:val="20"/>
                <w:szCs w:val="20"/>
              </w:rPr>
              <w:t>г</w:t>
            </w:r>
            <w:proofErr w:type="gramEnd"/>
            <w:r w:rsidRPr="00D604ED">
              <w:rPr>
                <w:color w:val="000000"/>
                <w:sz w:val="20"/>
                <w:szCs w:val="20"/>
              </w:rPr>
              <w:t>. « Срезал»</w:t>
            </w:r>
          </w:p>
          <w:p w:rsidR="00D604ED" w:rsidRPr="00D604ED" w:rsidRDefault="00D604ED" w:rsidP="00CC0F38">
            <w:pPr>
              <w:tabs>
                <w:tab w:val="left" w:pos="6341"/>
              </w:tabs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b/>
                <w:bCs/>
                <w:color w:val="000000"/>
                <w:sz w:val="20"/>
                <w:szCs w:val="20"/>
              </w:rPr>
              <w:t>10. Определите по описанию литературного героя, укажите автора и название произведения.</w:t>
            </w:r>
          </w:p>
          <w:p w:rsidR="00D604ED" w:rsidRPr="00D604ED" w:rsidRDefault="00D604ED" w:rsidP="00CC0F38">
            <w:pPr>
              <w:tabs>
                <w:tab w:val="left" w:pos="6341"/>
              </w:tabs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color w:val="000000"/>
                <w:sz w:val="20"/>
                <w:szCs w:val="20"/>
              </w:rPr>
              <w:t>1) «......была как золотая курочка на высоких ножках. Волосы</w:t>
            </w:r>
            <w:proofErr w:type="gramStart"/>
            <w:r w:rsidRPr="00D604ED">
              <w:rPr>
                <w:color w:val="000000"/>
                <w:sz w:val="20"/>
                <w:szCs w:val="20"/>
              </w:rPr>
              <w:t>......</w:t>
            </w:r>
            <w:proofErr w:type="gramEnd"/>
            <w:r w:rsidRPr="00D604ED">
              <w:rPr>
                <w:color w:val="000000"/>
                <w:sz w:val="20"/>
                <w:szCs w:val="20"/>
              </w:rPr>
              <w:t>отливали золотом, веснушки по всему лицу были крупные, как золотые монетки....»</w:t>
            </w:r>
          </w:p>
          <w:p w:rsidR="00D604ED" w:rsidRPr="00D604ED" w:rsidRDefault="00D604ED" w:rsidP="00CC0F38">
            <w:pPr>
              <w:tabs>
                <w:tab w:val="left" w:pos="6341"/>
              </w:tabs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color w:val="000000"/>
                <w:sz w:val="20"/>
                <w:szCs w:val="20"/>
              </w:rPr>
              <w:t>2) «Она сидела передо мной аккуратная вся, умная и красивая</w:t>
            </w:r>
            <w:proofErr w:type="gramStart"/>
            <w:r w:rsidRPr="00D604ED">
              <w:rPr>
                <w:color w:val="000000"/>
                <w:sz w:val="20"/>
                <w:szCs w:val="20"/>
              </w:rPr>
              <w:t>.....</w:t>
            </w:r>
            <w:proofErr w:type="gramEnd"/>
            <w:r w:rsidRPr="00D604ED">
              <w:rPr>
                <w:color w:val="000000"/>
                <w:sz w:val="20"/>
                <w:szCs w:val="20"/>
              </w:rPr>
              <w:t>до меня доходил запах духов от неё, который я принимал за самое дыхание...»</w:t>
            </w:r>
          </w:p>
          <w:p w:rsidR="00D604ED" w:rsidRPr="00D604ED" w:rsidRDefault="00D604ED" w:rsidP="00CC0F38">
            <w:pPr>
              <w:tabs>
                <w:tab w:val="left" w:pos="6341"/>
              </w:tabs>
              <w:spacing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color w:val="000000"/>
                <w:sz w:val="20"/>
                <w:szCs w:val="20"/>
              </w:rPr>
              <w:t>3) «.....воспитывался в кадетском корпусе и выпущен был корнетом в гвардию; отец не щадил ничего для приличного его содержания, и молодой человек получал из дому более, нежели должен был ожидать».</w:t>
            </w:r>
          </w:p>
        </w:tc>
        <w:tc>
          <w:tcPr>
            <w:tcW w:w="8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604ED" w:rsidRPr="00D604ED" w:rsidRDefault="00D604ED" w:rsidP="00CC0F38">
            <w:pPr>
              <w:shd w:val="clear" w:color="auto" w:fill="FFFFFF"/>
              <w:tabs>
                <w:tab w:val="left" w:pos="6341"/>
              </w:tabs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b/>
                <w:bCs/>
                <w:color w:val="000000"/>
                <w:sz w:val="20"/>
                <w:szCs w:val="20"/>
              </w:rPr>
              <w:lastRenderedPageBreak/>
              <w:t>11.</w:t>
            </w:r>
            <w:r w:rsidRPr="00D604ED">
              <w:rPr>
                <w:color w:val="000000"/>
                <w:sz w:val="20"/>
                <w:szCs w:val="20"/>
              </w:rPr>
              <w:t>        </w:t>
            </w:r>
            <w:r w:rsidRPr="00D604ED">
              <w:rPr>
                <w:b/>
                <w:bCs/>
                <w:color w:val="000000"/>
                <w:sz w:val="20"/>
                <w:szCs w:val="20"/>
              </w:rPr>
              <w:t>Кому принадлежат строки «Учись у них: у дуба, у березы»:</w:t>
            </w:r>
          </w:p>
          <w:p w:rsidR="00D604ED" w:rsidRPr="00D604ED" w:rsidRDefault="00D604ED" w:rsidP="00CC0F38">
            <w:pPr>
              <w:shd w:val="clear" w:color="auto" w:fill="FFFFFF"/>
              <w:tabs>
                <w:tab w:val="left" w:pos="6341"/>
              </w:tabs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color w:val="000000"/>
                <w:sz w:val="20"/>
                <w:szCs w:val="20"/>
              </w:rPr>
              <w:t>1-        А.С.Пушкин</w:t>
            </w:r>
          </w:p>
          <w:p w:rsidR="00D604ED" w:rsidRPr="00D604ED" w:rsidRDefault="00D604ED" w:rsidP="00CC0F38">
            <w:pPr>
              <w:shd w:val="clear" w:color="auto" w:fill="FFFFFF"/>
              <w:tabs>
                <w:tab w:val="left" w:pos="6341"/>
              </w:tabs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color w:val="000000"/>
                <w:sz w:val="20"/>
                <w:szCs w:val="20"/>
              </w:rPr>
              <w:t>2-        А.А.Фет</w:t>
            </w:r>
          </w:p>
          <w:p w:rsidR="00D604ED" w:rsidRPr="00D604ED" w:rsidRDefault="00D604ED" w:rsidP="00CC0F38">
            <w:pPr>
              <w:shd w:val="clear" w:color="auto" w:fill="FFFFFF"/>
              <w:tabs>
                <w:tab w:val="left" w:pos="6341"/>
              </w:tabs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color w:val="000000"/>
                <w:sz w:val="20"/>
                <w:szCs w:val="20"/>
              </w:rPr>
              <w:t>3-        Ф.И.Тютчев</w:t>
            </w:r>
          </w:p>
          <w:p w:rsidR="00D604ED" w:rsidRPr="00D604ED" w:rsidRDefault="00D604ED" w:rsidP="00CC0F38">
            <w:pPr>
              <w:shd w:val="clear" w:color="auto" w:fill="FFFFFF"/>
              <w:tabs>
                <w:tab w:val="left" w:pos="6341"/>
              </w:tabs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color w:val="000000"/>
                <w:sz w:val="20"/>
                <w:szCs w:val="20"/>
              </w:rPr>
              <w:t>4-        М.Ю.Лермонтов.</w:t>
            </w:r>
          </w:p>
          <w:p w:rsidR="00D604ED" w:rsidRPr="00D604ED" w:rsidRDefault="00D604ED" w:rsidP="00CC0F38">
            <w:pPr>
              <w:shd w:val="clear" w:color="auto" w:fill="FFFFFF"/>
              <w:tabs>
                <w:tab w:val="left" w:pos="6341"/>
              </w:tabs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b/>
                <w:bCs/>
                <w:color w:val="000000"/>
                <w:sz w:val="20"/>
                <w:szCs w:val="20"/>
              </w:rPr>
              <w:t>12.        Главные герои произведения А.С.Пушкина «Барышня-крестьянка»:</w:t>
            </w:r>
          </w:p>
          <w:p w:rsidR="00D604ED" w:rsidRPr="00D604ED" w:rsidRDefault="00D604ED" w:rsidP="00CC0F38">
            <w:pPr>
              <w:shd w:val="clear" w:color="auto" w:fill="FFFFFF"/>
              <w:tabs>
                <w:tab w:val="left" w:pos="6341"/>
              </w:tabs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color w:val="000000"/>
                <w:sz w:val="20"/>
                <w:szCs w:val="20"/>
              </w:rPr>
              <w:t>1-        Дубровский и Маша</w:t>
            </w:r>
          </w:p>
          <w:p w:rsidR="00D604ED" w:rsidRPr="00D604ED" w:rsidRDefault="00D604ED" w:rsidP="00CC0F38">
            <w:pPr>
              <w:shd w:val="clear" w:color="auto" w:fill="FFFFFF"/>
              <w:tabs>
                <w:tab w:val="left" w:pos="6341"/>
              </w:tabs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color w:val="000000"/>
                <w:sz w:val="20"/>
                <w:szCs w:val="20"/>
              </w:rPr>
              <w:t>2-        Алексей и Лиза</w:t>
            </w:r>
          </w:p>
          <w:p w:rsidR="00D604ED" w:rsidRPr="00D604ED" w:rsidRDefault="00D604ED" w:rsidP="00CC0F38">
            <w:pPr>
              <w:shd w:val="clear" w:color="auto" w:fill="FFFFFF"/>
              <w:tabs>
                <w:tab w:val="left" w:pos="6341"/>
              </w:tabs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color w:val="000000"/>
                <w:sz w:val="20"/>
                <w:szCs w:val="20"/>
              </w:rPr>
              <w:t>3-        Ромео и Джульетта</w:t>
            </w:r>
          </w:p>
          <w:p w:rsidR="00D604ED" w:rsidRPr="00D604ED" w:rsidRDefault="00D604ED" w:rsidP="00D604ED">
            <w:pPr>
              <w:shd w:val="clear" w:color="auto" w:fill="FFFFFF"/>
              <w:tabs>
                <w:tab w:val="left" w:pos="7560"/>
              </w:tabs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color w:val="000000"/>
                <w:sz w:val="20"/>
                <w:szCs w:val="20"/>
              </w:rPr>
              <w:t xml:space="preserve">4-        Грей и </w:t>
            </w:r>
            <w:proofErr w:type="spellStart"/>
            <w:r w:rsidRPr="00D604ED">
              <w:rPr>
                <w:color w:val="000000"/>
                <w:sz w:val="20"/>
                <w:szCs w:val="20"/>
              </w:rPr>
              <w:t>Ассоль</w:t>
            </w:r>
            <w:proofErr w:type="spellEnd"/>
          </w:p>
          <w:p w:rsidR="00D604ED" w:rsidRPr="00D604ED" w:rsidRDefault="00D604ED" w:rsidP="00CC0F38">
            <w:pPr>
              <w:shd w:val="clear" w:color="auto" w:fill="FFFFFF"/>
              <w:tabs>
                <w:tab w:val="left" w:pos="6341"/>
              </w:tabs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b/>
                <w:bCs/>
                <w:color w:val="000000"/>
                <w:sz w:val="20"/>
                <w:szCs w:val="20"/>
              </w:rPr>
              <w:t>13. Найдите соответствия между литературным героем и названием произведения:</w:t>
            </w:r>
          </w:p>
          <w:p w:rsidR="00D604ED" w:rsidRPr="00D604ED" w:rsidRDefault="00D604ED" w:rsidP="00CC0F38">
            <w:pPr>
              <w:shd w:val="clear" w:color="auto" w:fill="FFFFFF"/>
              <w:tabs>
                <w:tab w:val="left" w:pos="6341"/>
              </w:tabs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color w:val="000000"/>
                <w:sz w:val="20"/>
                <w:szCs w:val="20"/>
              </w:rPr>
              <w:t>1)Платов                            а) «Левша»        </w:t>
            </w:r>
          </w:p>
          <w:p w:rsidR="00D604ED" w:rsidRPr="00D604ED" w:rsidRDefault="00D604ED" w:rsidP="00CC0F38">
            <w:pPr>
              <w:shd w:val="clear" w:color="auto" w:fill="FFFFFF"/>
              <w:tabs>
                <w:tab w:val="left" w:pos="6341"/>
              </w:tabs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color w:val="000000"/>
                <w:sz w:val="20"/>
                <w:szCs w:val="20"/>
              </w:rPr>
              <w:t xml:space="preserve">2) </w:t>
            </w:r>
            <w:proofErr w:type="spellStart"/>
            <w:r w:rsidRPr="00D604ED">
              <w:rPr>
                <w:color w:val="000000"/>
                <w:sz w:val="20"/>
                <w:szCs w:val="20"/>
              </w:rPr>
              <w:t>Ассоль</w:t>
            </w:r>
            <w:proofErr w:type="spellEnd"/>
            <w:r w:rsidRPr="00D604ED">
              <w:rPr>
                <w:color w:val="000000"/>
                <w:sz w:val="20"/>
                <w:szCs w:val="20"/>
              </w:rPr>
              <w:t xml:space="preserve">                          б) «Конь  с розовой гривой»</w:t>
            </w:r>
          </w:p>
          <w:p w:rsidR="00D604ED" w:rsidRPr="00D604ED" w:rsidRDefault="00D604ED" w:rsidP="00CC0F38">
            <w:pPr>
              <w:shd w:val="clear" w:color="auto" w:fill="FFFFFF"/>
              <w:tabs>
                <w:tab w:val="left" w:pos="6341"/>
              </w:tabs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color w:val="000000"/>
                <w:sz w:val="20"/>
                <w:szCs w:val="20"/>
              </w:rPr>
              <w:t>3) Санька                           в</w:t>
            </w:r>
            <w:proofErr w:type="gramStart"/>
            <w:r w:rsidRPr="00D604ED">
              <w:rPr>
                <w:color w:val="000000"/>
                <w:sz w:val="20"/>
                <w:szCs w:val="20"/>
              </w:rPr>
              <w:t>)«</w:t>
            </w:r>
            <w:proofErr w:type="gramEnd"/>
            <w:r w:rsidRPr="00D604ED">
              <w:rPr>
                <w:color w:val="000000"/>
                <w:sz w:val="20"/>
                <w:szCs w:val="20"/>
              </w:rPr>
              <w:t>Дубровский»                                                                                  </w:t>
            </w:r>
          </w:p>
          <w:p w:rsidR="00D604ED" w:rsidRPr="00D604ED" w:rsidRDefault="00D604ED" w:rsidP="00CC0F38">
            <w:pPr>
              <w:shd w:val="clear" w:color="auto" w:fill="FFFFFF"/>
              <w:tabs>
                <w:tab w:val="left" w:pos="6341"/>
              </w:tabs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color w:val="000000"/>
                <w:sz w:val="20"/>
                <w:szCs w:val="20"/>
              </w:rPr>
              <w:t>4)</w:t>
            </w:r>
            <w:proofErr w:type="spellStart"/>
            <w:r w:rsidRPr="00D604ED">
              <w:rPr>
                <w:color w:val="000000"/>
                <w:sz w:val="20"/>
                <w:szCs w:val="20"/>
              </w:rPr>
              <w:t>Троекуров</w:t>
            </w:r>
            <w:proofErr w:type="spellEnd"/>
            <w:r w:rsidRPr="00D604ED">
              <w:rPr>
                <w:color w:val="000000"/>
                <w:sz w:val="20"/>
                <w:szCs w:val="20"/>
              </w:rPr>
              <w:t xml:space="preserve">                      г) «Алые паруса»</w:t>
            </w:r>
          </w:p>
          <w:p w:rsidR="00D604ED" w:rsidRPr="00D604ED" w:rsidRDefault="00D604ED" w:rsidP="00CC0F38">
            <w:pPr>
              <w:shd w:val="clear" w:color="auto" w:fill="FFFFFF"/>
              <w:tabs>
                <w:tab w:val="left" w:pos="6341"/>
              </w:tabs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color w:val="000000"/>
                <w:sz w:val="20"/>
                <w:szCs w:val="20"/>
              </w:rPr>
              <w:t> </w:t>
            </w:r>
            <w:r w:rsidRPr="00D604ED">
              <w:rPr>
                <w:b/>
                <w:bCs/>
                <w:color w:val="000000"/>
                <w:sz w:val="20"/>
                <w:szCs w:val="20"/>
              </w:rPr>
              <w:t>14. Какой художественный прием использует автор:</w:t>
            </w:r>
          </w:p>
          <w:p w:rsidR="00D604ED" w:rsidRPr="00D604ED" w:rsidRDefault="00D604ED" w:rsidP="00CC0F38">
            <w:pPr>
              <w:shd w:val="clear" w:color="auto" w:fill="FFFFFF"/>
              <w:tabs>
                <w:tab w:val="left" w:pos="6341"/>
              </w:tabs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color w:val="000000"/>
                <w:sz w:val="20"/>
                <w:szCs w:val="20"/>
              </w:rPr>
              <w:t>Шумят деревья весело-сухие,</w:t>
            </w:r>
          </w:p>
          <w:p w:rsidR="00D604ED" w:rsidRPr="00D604ED" w:rsidRDefault="00D604ED" w:rsidP="00CC0F38">
            <w:pPr>
              <w:shd w:val="clear" w:color="auto" w:fill="FFFFFF"/>
              <w:tabs>
                <w:tab w:val="left" w:pos="6341"/>
              </w:tabs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color w:val="000000"/>
                <w:sz w:val="20"/>
                <w:szCs w:val="20"/>
              </w:rPr>
              <w:t>И теплый ветер </w:t>
            </w:r>
            <w:r w:rsidRPr="00D604ED">
              <w:rPr>
                <w:b/>
                <w:bCs/>
                <w:color w:val="000000"/>
                <w:sz w:val="20"/>
                <w:szCs w:val="20"/>
              </w:rPr>
              <w:t>НЕЖЕН и УПРУГ. </w:t>
            </w:r>
            <w:r w:rsidRPr="00D604ED">
              <w:rPr>
                <w:color w:val="000000"/>
                <w:sz w:val="20"/>
                <w:szCs w:val="20"/>
              </w:rPr>
              <w:t>( А.А.Ахматова)</w:t>
            </w:r>
          </w:p>
          <w:p w:rsidR="00D604ED" w:rsidRPr="00D604ED" w:rsidRDefault="00D604ED" w:rsidP="00CC0F38">
            <w:pPr>
              <w:shd w:val="clear" w:color="auto" w:fill="FFFFFF"/>
              <w:tabs>
                <w:tab w:val="left" w:pos="6341"/>
              </w:tabs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b/>
                <w:bCs/>
                <w:color w:val="000000"/>
                <w:sz w:val="20"/>
                <w:szCs w:val="20"/>
              </w:rPr>
              <w:t>15.</w:t>
            </w:r>
            <w:r w:rsidRPr="00D604E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 w:rsidRPr="00D604ED">
              <w:rPr>
                <w:b/>
                <w:bCs/>
                <w:color w:val="000000"/>
                <w:sz w:val="20"/>
                <w:szCs w:val="20"/>
              </w:rPr>
              <w:t>Какой художественный приём использует автор:</w:t>
            </w:r>
          </w:p>
          <w:p w:rsidR="00D604ED" w:rsidRPr="00D604ED" w:rsidRDefault="00D604ED" w:rsidP="00CC0F38">
            <w:pPr>
              <w:shd w:val="clear" w:color="auto" w:fill="FFFFFF"/>
              <w:tabs>
                <w:tab w:val="left" w:pos="6341"/>
              </w:tabs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color w:val="000000"/>
                <w:sz w:val="20"/>
                <w:szCs w:val="20"/>
              </w:rPr>
              <w:t>С ней </w:t>
            </w:r>
            <w:r w:rsidRPr="00D604ED">
              <w:rPr>
                <w:b/>
                <w:bCs/>
                <w:color w:val="000000"/>
                <w:sz w:val="20"/>
                <w:szCs w:val="20"/>
              </w:rPr>
              <w:t>ШЕПЧЕТСЯ </w:t>
            </w:r>
            <w:r w:rsidRPr="00D604ED">
              <w:rPr>
                <w:color w:val="000000"/>
                <w:sz w:val="20"/>
                <w:szCs w:val="20"/>
              </w:rPr>
              <w:t>ветер,</w:t>
            </w:r>
            <w:r w:rsidRPr="00D604ED"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Pr="00D604ED">
              <w:rPr>
                <w:color w:val="000000"/>
                <w:sz w:val="20"/>
                <w:szCs w:val="20"/>
              </w:rPr>
              <w:t>зеленые ветви лаская…</w:t>
            </w:r>
          </w:p>
          <w:p w:rsidR="00D604ED" w:rsidRPr="00D604ED" w:rsidRDefault="00D604ED" w:rsidP="00CC0F38">
            <w:pPr>
              <w:shd w:val="clear" w:color="auto" w:fill="FFFFFF"/>
              <w:tabs>
                <w:tab w:val="left" w:pos="6341"/>
              </w:tabs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color w:val="000000"/>
                <w:sz w:val="20"/>
                <w:szCs w:val="20"/>
              </w:rPr>
              <w:t>                                                       ( М.Ю. Лермонтов)</w:t>
            </w:r>
          </w:p>
          <w:p w:rsidR="00D604ED" w:rsidRPr="00D604ED" w:rsidRDefault="00D604ED" w:rsidP="00CC0F38">
            <w:pPr>
              <w:shd w:val="clear" w:color="auto" w:fill="FFFFFF"/>
              <w:tabs>
                <w:tab w:val="left" w:pos="6341"/>
              </w:tabs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b/>
                <w:bCs/>
                <w:color w:val="000000"/>
                <w:sz w:val="20"/>
                <w:szCs w:val="20"/>
              </w:rPr>
              <w:t>16. Назовите стихотворение А.А.Фета:</w:t>
            </w:r>
          </w:p>
          <w:p w:rsidR="00D604ED" w:rsidRPr="00D604ED" w:rsidRDefault="00D604ED" w:rsidP="00CC0F38">
            <w:pPr>
              <w:shd w:val="clear" w:color="auto" w:fill="FFFFFF"/>
              <w:tabs>
                <w:tab w:val="left" w:pos="6341"/>
              </w:tabs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color w:val="000000"/>
                <w:sz w:val="20"/>
                <w:szCs w:val="20"/>
              </w:rPr>
              <w:t>1. «Зимнее утро»</w:t>
            </w:r>
          </w:p>
          <w:p w:rsidR="00D604ED" w:rsidRPr="00D604ED" w:rsidRDefault="00D604ED" w:rsidP="00CC0F38">
            <w:pPr>
              <w:shd w:val="clear" w:color="auto" w:fill="FFFFFF"/>
              <w:tabs>
                <w:tab w:val="left" w:pos="6341"/>
              </w:tabs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color w:val="000000"/>
                <w:sz w:val="20"/>
                <w:szCs w:val="20"/>
              </w:rPr>
              <w:t>2. «Листья»</w:t>
            </w:r>
          </w:p>
          <w:p w:rsidR="00D604ED" w:rsidRPr="00D604ED" w:rsidRDefault="00D604ED" w:rsidP="00CC0F38">
            <w:pPr>
              <w:shd w:val="clear" w:color="auto" w:fill="FFFFFF"/>
              <w:tabs>
                <w:tab w:val="left" w:pos="6341"/>
              </w:tabs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color w:val="000000"/>
                <w:sz w:val="20"/>
                <w:szCs w:val="20"/>
              </w:rPr>
              <w:t>3. «Ель рукавом мне тропинку завесила…»</w:t>
            </w:r>
          </w:p>
          <w:p w:rsidR="00D604ED" w:rsidRPr="00D604ED" w:rsidRDefault="00D604ED" w:rsidP="00CC0F38">
            <w:pPr>
              <w:shd w:val="clear" w:color="auto" w:fill="FFFFFF"/>
              <w:tabs>
                <w:tab w:val="left" w:pos="6341"/>
              </w:tabs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color w:val="000000"/>
                <w:sz w:val="20"/>
                <w:szCs w:val="20"/>
              </w:rPr>
              <w:lastRenderedPageBreak/>
              <w:t>4. «Утес»</w:t>
            </w:r>
          </w:p>
          <w:p w:rsidR="00D604ED" w:rsidRPr="00D604ED" w:rsidRDefault="00D604ED" w:rsidP="00CC0F38">
            <w:pPr>
              <w:shd w:val="clear" w:color="auto" w:fill="FFFFFF"/>
              <w:tabs>
                <w:tab w:val="left" w:pos="6341"/>
              </w:tabs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b/>
                <w:bCs/>
                <w:color w:val="000000"/>
                <w:sz w:val="20"/>
                <w:szCs w:val="20"/>
              </w:rPr>
              <w:t>17        Кто автор «Одиссея»:</w:t>
            </w:r>
          </w:p>
          <w:p w:rsidR="00D604ED" w:rsidRPr="00D604ED" w:rsidRDefault="00D604ED" w:rsidP="00CC0F38">
            <w:pPr>
              <w:shd w:val="clear" w:color="auto" w:fill="FFFFFF"/>
              <w:tabs>
                <w:tab w:val="left" w:pos="6341"/>
              </w:tabs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color w:val="000000"/>
                <w:sz w:val="20"/>
                <w:szCs w:val="20"/>
              </w:rPr>
              <w:t>1-        Еврипид</w:t>
            </w:r>
          </w:p>
          <w:p w:rsidR="00D604ED" w:rsidRPr="00D604ED" w:rsidRDefault="00D604ED" w:rsidP="00CC0F38">
            <w:pPr>
              <w:shd w:val="clear" w:color="auto" w:fill="FFFFFF"/>
              <w:tabs>
                <w:tab w:val="left" w:pos="6341"/>
              </w:tabs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color w:val="000000"/>
                <w:sz w:val="20"/>
                <w:szCs w:val="20"/>
              </w:rPr>
              <w:t>2-        </w:t>
            </w:r>
            <w:proofErr w:type="spellStart"/>
            <w:r w:rsidRPr="00D604ED">
              <w:rPr>
                <w:color w:val="000000"/>
                <w:sz w:val="20"/>
                <w:szCs w:val="20"/>
              </w:rPr>
              <w:t>Софокл</w:t>
            </w:r>
            <w:proofErr w:type="spellEnd"/>
          </w:p>
          <w:p w:rsidR="00D604ED" w:rsidRPr="00D604ED" w:rsidRDefault="00D604ED" w:rsidP="00CC0F38">
            <w:pPr>
              <w:shd w:val="clear" w:color="auto" w:fill="FFFFFF"/>
              <w:tabs>
                <w:tab w:val="left" w:pos="6341"/>
              </w:tabs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color w:val="000000"/>
                <w:sz w:val="20"/>
                <w:szCs w:val="20"/>
              </w:rPr>
              <w:t>3-        Гомер</w:t>
            </w:r>
          </w:p>
          <w:p w:rsidR="00D604ED" w:rsidRPr="00D604ED" w:rsidRDefault="00D604ED" w:rsidP="00CC0F38">
            <w:pPr>
              <w:shd w:val="clear" w:color="auto" w:fill="FFFFFF"/>
              <w:tabs>
                <w:tab w:val="left" w:pos="6341"/>
              </w:tabs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color w:val="000000"/>
                <w:sz w:val="20"/>
                <w:szCs w:val="20"/>
              </w:rPr>
              <w:t>4-        Аристофан</w:t>
            </w:r>
          </w:p>
          <w:p w:rsidR="00D604ED" w:rsidRPr="00D604ED" w:rsidRDefault="00D604ED" w:rsidP="00CC0F38">
            <w:pPr>
              <w:shd w:val="clear" w:color="auto" w:fill="FFFFFF"/>
              <w:tabs>
                <w:tab w:val="left" w:pos="6341"/>
              </w:tabs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b/>
                <w:bCs/>
                <w:color w:val="000000"/>
                <w:sz w:val="20"/>
                <w:szCs w:val="20"/>
              </w:rPr>
              <w:t>18. Выберите определение, соответствующее понятию: « Антитеза»</w:t>
            </w:r>
          </w:p>
          <w:p w:rsidR="00D604ED" w:rsidRPr="00D604ED" w:rsidRDefault="00D604ED" w:rsidP="00CC0F38">
            <w:pPr>
              <w:shd w:val="clear" w:color="auto" w:fill="FFFFFF"/>
              <w:tabs>
                <w:tab w:val="left" w:pos="6341"/>
              </w:tabs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  <w:p w:rsidR="00D604ED" w:rsidRPr="00D604ED" w:rsidRDefault="00D604ED" w:rsidP="00CC0F38">
            <w:pPr>
              <w:numPr>
                <w:ilvl w:val="0"/>
                <w:numId w:val="37"/>
              </w:numPr>
              <w:shd w:val="clear" w:color="auto" w:fill="FFFFFF"/>
              <w:tabs>
                <w:tab w:val="left" w:pos="6341"/>
              </w:tabs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color w:val="000000"/>
                <w:sz w:val="20"/>
                <w:szCs w:val="20"/>
              </w:rPr>
              <w:t>выражение</w:t>
            </w:r>
            <w:proofErr w:type="gramStart"/>
            <w:r w:rsidRPr="00D604ED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D604ED">
              <w:rPr>
                <w:color w:val="000000"/>
                <w:sz w:val="20"/>
                <w:szCs w:val="20"/>
              </w:rPr>
              <w:t xml:space="preserve"> употребленное в переносном смысле, вместо другого слова, потому что между обозначаемыми предметами есть сходство.</w:t>
            </w:r>
          </w:p>
          <w:p w:rsidR="00D604ED" w:rsidRPr="00D604ED" w:rsidRDefault="00D604ED" w:rsidP="00CC0F38">
            <w:pPr>
              <w:numPr>
                <w:ilvl w:val="0"/>
                <w:numId w:val="37"/>
              </w:numPr>
              <w:shd w:val="clear" w:color="auto" w:fill="FFFFFF"/>
              <w:tabs>
                <w:tab w:val="left" w:pos="6341"/>
              </w:tabs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color w:val="000000"/>
                <w:sz w:val="20"/>
                <w:szCs w:val="20"/>
              </w:rPr>
              <w:t>противопоставление образов, эпизодов, картин, слов.</w:t>
            </w:r>
          </w:p>
          <w:p w:rsidR="00D604ED" w:rsidRPr="00D604ED" w:rsidRDefault="00D604ED" w:rsidP="00CC0F38">
            <w:pPr>
              <w:numPr>
                <w:ilvl w:val="0"/>
                <w:numId w:val="37"/>
              </w:numPr>
              <w:shd w:val="clear" w:color="auto" w:fill="FFFFFF"/>
              <w:tabs>
                <w:tab w:val="left" w:pos="6341"/>
              </w:tabs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604ED">
              <w:rPr>
                <w:color w:val="000000"/>
                <w:sz w:val="20"/>
                <w:szCs w:val="20"/>
              </w:rPr>
              <w:t>Изображение одного предмета путем сравнения его с другим</w:t>
            </w:r>
          </w:p>
          <w:p w:rsidR="00D604ED" w:rsidRPr="00D604ED" w:rsidRDefault="00D604ED" w:rsidP="00CC0F38">
            <w:pPr>
              <w:tabs>
                <w:tab w:val="left" w:pos="6341"/>
              </w:tabs>
              <w:spacing w:line="0" w:lineRule="atLeast"/>
              <w:rPr>
                <w:sz w:val="20"/>
                <w:szCs w:val="20"/>
              </w:rPr>
            </w:pPr>
          </w:p>
        </w:tc>
      </w:tr>
    </w:tbl>
    <w:p w:rsidR="00D604ED" w:rsidRPr="00D604ED" w:rsidRDefault="00D604ED" w:rsidP="00D604ED">
      <w:pPr>
        <w:shd w:val="clear" w:color="auto" w:fill="FFFFFF"/>
        <w:tabs>
          <w:tab w:val="left" w:pos="6341"/>
        </w:tabs>
        <w:ind w:left="720"/>
        <w:rPr>
          <w:rFonts w:ascii="Calibri" w:hAnsi="Calibri" w:cs="Calibri"/>
          <w:color w:val="000000"/>
          <w:sz w:val="20"/>
          <w:szCs w:val="20"/>
        </w:rPr>
      </w:pPr>
      <w:r w:rsidRPr="00D604ED">
        <w:rPr>
          <w:b/>
          <w:bCs/>
          <w:color w:val="000000"/>
          <w:sz w:val="20"/>
          <w:szCs w:val="20"/>
        </w:rPr>
        <w:lastRenderedPageBreak/>
        <w:t>Вариант 1</w:t>
      </w:r>
    </w:p>
    <w:p w:rsidR="00D604ED" w:rsidRPr="00D604ED" w:rsidRDefault="00D604ED" w:rsidP="00D604ED">
      <w:pPr>
        <w:numPr>
          <w:ilvl w:val="0"/>
          <w:numId w:val="38"/>
        </w:numPr>
        <w:shd w:val="clear" w:color="auto" w:fill="FFFFFF"/>
        <w:tabs>
          <w:tab w:val="left" w:pos="6341"/>
        </w:tabs>
        <w:rPr>
          <w:color w:val="000000"/>
          <w:sz w:val="20"/>
          <w:szCs w:val="20"/>
        </w:rPr>
        <w:sectPr w:rsidR="00D604ED" w:rsidRPr="00D604ED" w:rsidSect="00CC0F38">
          <w:footerReference w:type="default" r:id="rId8"/>
          <w:pgSz w:w="11906" w:h="16838"/>
          <w:pgMar w:top="851" w:right="851" w:bottom="851" w:left="1418" w:header="709" w:footer="709" w:gutter="0"/>
          <w:cols w:space="708"/>
          <w:titlePg/>
          <w:docGrid w:linePitch="360"/>
        </w:sectPr>
      </w:pPr>
    </w:p>
    <w:p w:rsidR="00D604ED" w:rsidRPr="00D604ED" w:rsidRDefault="00D604ED" w:rsidP="00D604ED">
      <w:pPr>
        <w:numPr>
          <w:ilvl w:val="0"/>
          <w:numId w:val="38"/>
        </w:numPr>
        <w:shd w:val="clear" w:color="auto" w:fill="FFFFFF"/>
        <w:tabs>
          <w:tab w:val="left" w:pos="6341"/>
        </w:tabs>
        <w:rPr>
          <w:rFonts w:ascii="Calibri" w:hAnsi="Calibri" w:cs="Calibri"/>
          <w:color w:val="000000"/>
          <w:sz w:val="20"/>
          <w:szCs w:val="20"/>
        </w:rPr>
      </w:pPr>
      <w:r w:rsidRPr="00D604ED">
        <w:rPr>
          <w:color w:val="000000"/>
          <w:sz w:val="20"/>
          <w:szCs w:val="20"/>
        </w:rPr>
        <w:lastRenderedPageBreak/>
        <w:t>1</w:t>
      </w:r>
    </w:p>
    <w:p w:rsidR="00D604ED" w:rsidRPr="00D604ED" w:rsidRDefault="00D604ED" w:rsidP="00D604ED">
      <w:pPr>
        <w:numPr>
          <w:ilvl w:val="0"/>
          <w:numId w:val="38"/>
        </w:numPr>
        <w:shd w:val="clear" w:color="auto" w:fill="FFFFFF"/>
        <w:tabs>
          <w:tab w:val="left" w:pos="6341"/>
        </w:tabs>
        <w:rPr>
          <w:rFonts w:ascii="Calibri" w:hAnsi="Calibri" w:cs="Calibri"/>
          <w:color w:val="000000"/>
          <w:sz w:val="20"/>
          <w:szCs w:val="20"/>
        </w:rPr>
      </w:pPr>
      <w:r w:rsidRPr="00D604ED">
        <w:rPr>
          <w:color w:val="000000"/>
          <w:sz w:val="20"/>
          <w:szCs w:val="20"/>
        </w:rPr>
        <w:t>2</w:t>
      </w:r>
    </w:p>
    <w:p w:rsidR="00D604ED" w:rsidRPr="00D604ED" w:rsidRDefault="00D604ED" w:rsidP="00D604ED">
      <w:pPr>
        <w:numPr>
          <w:ilvl w:val="0"/>
          <w:numId w:val="38"/>
        </w:numPr>
        <w:shd w:val="clear" w:color="auto" w:fill="FFFFFF"/>
        <w:tabs>
          <w:tab w:val="left" w:pos="6341"/>
        </w:tabs>
        <w:rPr>
          <w:rFonts w:ascii="Calibri" w:hAnsi="Calibri" w:cs="Calibri"/>
          <w:color w:val="000000"/>
          <w:sz w:val="20"/>
          <w:szCs w:val="20"/>
        </w:rPr>
      </w:pPr>
      <w:r w:rsidRPr="00D604ED">
        <w:rPr>
          <w:color w:val="000000"/>
          <w:sz w:val="20"/>
          <w:szCs w:val="20"/>
        </w:rPr>
        <w:t>3</w:t>
      </w:r>
    </w:p>
    <w:p w:rsidR="00D604ED" w:rsidRPr="00D604ED" w:rsidRDefault="00D604ED" w:rsidP="00D604ED">
      <w:pPr>
        <w:numPr>
          <w:ilvl w:val="0"/>
          <w:numId w:val="38"/>
        </w:numPr>
        <w:shd w:val="clear" w:color="auto" w:fill="FFFFFF"/>
        <w:tabs>
          <w:tab w:val="left" w:pos="6341"/>
        </w:tabs>
        <w:rPr>
          <w:rFonts w:ascii="Calibri" w:hAnsi="Calibri" w:cs="Calibri"/>
          <w:color w:val="000000"/>
          <w:sz w:val="20"/>
          <w:szCs w:val="20"/>
        </w:rPr>
      </w:pPr>
      <w:r w:rsidRPr="00D604ED">
        <w:rPr>
          <w:color w:val="000000"/>
          <w:sz w:val="20"/>
          <w:szCs w:val="20"/>
        </w:rPr>
        <w:t>3</w:t>
      </w:r>
    </w:p>
    <w:p w:rsidR="00D604ED" w:rsidRPr="00D604ED" w:rsidRDefault="00D604ED" w:rsidP="00D604ED">
      <w:pPr>
        <w:numPr>
          <w:ilvl w:val="0"/>
          <w:numId w:val="38"/>
        </w:numPr>
        <w:shd w:val="clear" w:color="auto" w:fill="FFFFFF"/>
        <w:tabs>
          <w:tab w:val="left" w:pos="6341"/>
        </w:tabs>
        <w:rPr>
          <w:rFonts w:ascii="Calibri" w:hAnsi="Calibri" w:cs="Calibri"/>
          <w:color w:val="000000"/>
          <w:sz w:val="20"/>
          <w:szCs w:val="20"/>
        </w:rPr>
      </w:pPr>
      <w:r w:rsidRPr="00D604ED">
        <w:rPr>
          <w:color w:val="000000"/>
          <w:sz w:val="20"/>
          <w:szCs w:val="20"/>
        </w:rPr>
        <w:t>1</w:t>
      </w:r>
    </w:p>
    <w:p w:rsidR="00D604ED" w:rsidRPr="00D604ED" w:rsidRDefault="00D604ED" w:rsidP="00D604ED">
      <w:pPr>
        <w:numPr>
          <w:ilvl w:val="0"/>
          <w:numId w:val="38"/>
        </w:numPr>
        <w:shd w:val="clear" w:color="auto" w:fill="FFFFFF"/>
        <w:tabs>
          <w:tab w:val="left" w:pos="6341"/>
        </w:tabs>
        <w:rPr>
          <w:rFonts w:ascii="Calibri" w:hAnsi="Calibri" w:cs="Calibri"/>
          <w:color w:val="000000"/>
          <w:sz w:val="20"/>
          <w:szCs w:val="20"/>
        </w:rPr>
      </w:pPr>
      <w:r w:rsidRPr="00D604ED">
        <w:rPr>
          <w:color w:val="000000"/>
          <w:sz w:val="20"/>
          <w:szCs w:val="20"/>
        </w:rPr>
        <w:t>1</w:t>
      </w:r>
    </w:p>
    <w:p w:rsidR="00D604ED" w:rsidRPr="00D604ED" w:rsidRDefault="00D604ED" w:rsidP="00D604ED">
      <w:pPr>
        <w:numPr>
          <w:ilvl w:val="0"/>
          <w:numId w:val="38"/>
        </w:numPr>
        <w:shd w:val="clear" w:color="auto" w:fill="FFFFFF"/>
        <w:tabs>
          <w:tab w:val="left" w:pos="6341"/>
        </w:tabs>
        <w:rPr>
          <w:rFonts w:ascii="Calibri" w:hAnsi="Calibri" w:cs="Calibri"/>
          <w:color w:val="000000"/>
          <w:sz w:val="20"/>
          <w:szCs w:val="20"/>
        </w:rPr>
      </w:pPr>
      <w:r w:rsidRPr="00D604ED">
        <w:rPr>
          <w:color w:val="000000"/>
          <w:sz w:val="20"/>
          <w:szCs w:val="20"/>
        </w:rPr>
        <w:t>2</w:t>
      </w:r>
    </w:p>
    <w:p w:rsidR="00D604ED" w:rsidRPr="00D604ED" w:rsidRDefault="00D604ED" w:rsidP="00D604ED">
      <w:pPr>
        <w:numPr>
          <w:ilvl w:val="0"/>
          <w:numId w:val="38"/>
        </w:numPr>
        <w:shd w:val="clear" w:color="auto" w:fill="FFFFFF"/>
        <w:tabs>
          <w:tab w:val="left" w:pos="6341"/>
        </w:tabs>
        <w:rPr>
          <w:rFonts w:ascii="Calibri" w:hAnsi="Calibri" w:cs="Calibri"/>
          <w:color w:val="000000"/>
          <w:sz w:val="20"/>
          <w:szCs w:val="20"/>
        </w:rPr>
      </w:pPr>
      <w:r w:rsidRPr="00D604ED">
        <w:rPr>
          <w:color w:val="000000"/>
          <w:sz w:val="20"/>
          <w:szCs w:val="20"/>
        </w:rPr>
        <w:t>1</w:t>
      </w:r>
    </w:p>
    <w:p w:rsidR="00D604ED" w:rsidRPr="00D604ED" w:rsidRDefault="00D604ED" w:rsidP="00D604ED">
      <w:pPr>
        <w:numPr>
          <w:ilvl w:val="0"/>
          <w:numId w:val="38"/>
        </w:numPr>
        <w:shd w:val="clear" w:color="auto" w:fill="FFFFFF"/>
        <w:tabs>
          <w:tab w:val="left" w:pos="6341"/>
        </w:tabs>
        <w:rPr>
          <w:rFonts w:ascii="Calibri" w:hAnsi="Calibri" w:cs="Calibri"/>
          <w:color w:val="000000"/>
          <w:sz w:val="20"/>
          <w:szCs w:val="20"/>
        </w:rPr>
      </w:pPr>
      <w:r w:rsidRPr="00D604ED">
        <w:rPr>
          <w:color w:val="000000"/>
          <w:sz w:val="20"/>
          <w:szCs w:val="20"/>
        </w:rPr>
        <w:t>1-б, 2-а, 3-г, 4-в</w:t>
      </w:r>
    </w:p>
    <w:p w:rsidR="00D604ED" w:rsidRPr="00D604ED" w:rsidRDefault="00D604ED" w:rsidP="00D604ED">
      <w:pPr>
        <w:numPr>
          <w:ilvl w:val="0"/>
          <w:numId w:val="38"/>
        </w:numPr>
        <w:shd w:val="clear" w:color="auto" w:fill="FFFFFF"/>
        <w:tabs>
          <w:tab w:val="left" w:pos="6341"/>
        </w:tabs>
        <w:rPr>
          <w:rFonts w:ascii="Calibri" w:hAnsi="Calibri" w:cs="Calibri"/>
          <w:color w:val="000000"/>
          <w:sz w:val="20"/>
          <w:szCs w:val="20"/>
        </w:rPr>
      </w:pPr>
      <w:r w:rsidRPr="00D604ED">
        <w:rPr>
          <w:color w:val="000000"/>
          <w:sz w:val="20"/>
          <w:szCs w:val="20"/>
        </w:rPr>
        <w:t xml:space="preserve">    1.  Настя </w:t>
      </w:r>
      <w:proofErr w:type="gramStart"/>
      <w:r w:rsidRPr="00D604ED">
        <w:rPr>
          <w:color w:val="000000"/>
          <w:sz w:val="20"/>
          <w:szCs w:val="20"/>
        </w:rPr>
        <w:t xml:space="preserve">( </w:t>
      </w:r>
      <w:proofErr w:type="gramEnd"/>
      <w:r w:rsidRPr="00D604ED">
        <w:rPr>
          <w:color w:val="000000"/>
          <w:sz w:val="20"/>
          <w:szCs w:val="20"/>
        </w:rPr>
        <w:t>Пришвин « кладовая солнца»)</w:t>
      </w:r>
    </w:p>
    <w:p w:rsidR="00D604ED" w:rsidRPr="00D604ED" w:rsidRDefault="00D604ED" w:rsidP="00D604ED">
      <w:pPr>
        <w:shd w:val="clear" w:color="auto" w:fill="FFFFFF"/>
        <w:tabs>
          <w:tab w:val="left" w:pos="6341"/>
        </w:tabs>
        <w:ind w:left="720"/>
        <w:rPr>
          <w:rFonts w:ascii="Calibri" w:hAnsi="Calibri" w:cs="Calibri"/>
          <w:color w:val="000000"/>
          <w:sz w:val="20"/>
          <w:szCs w:val="20"/>
        </w:rPr>
      </w:pPr>
      <w:r w:rsidRPr="00D604ED">
        <w:rPr>
          <w:color w:val="000000"/>
          <w:sz w:val="20"/>
          <w:szCs w:val="20"/>
        </w:rPr>
        <w:lastRenderedPageBreak/>
        <w:t>      2.  Лидия Михайловна – учительница фр</w:t>
      </w:r>
      <w:proofErr w:type="gramStart"/>
      <w:r w:rsidRPr="00D604ED">
        <w:rPr>
          <w:color w:val="000000"/>
          <w:sz w:val="20"/>
          <w:szCs w:val="20"/>
        </w:rPr>
        <w:t>.я</w:t>
      </w:r>
      <w:proofErr w:type="gramEnd"/>
      <w:r w:rsidRPr="00D604ED">
        <w:rPr>
          <w:color w:val="000000"/>
          <w:sz w:val="20"/>
          <w:szCs w:val="20"/>
        </w:rPr>
        <w:t>зыка ( Распутин « Уроки фр.языка»)</w:t>
      </w:r>
    </w:p>
    <w:p w:rsidR="00D604ED" w:rsidRPr="00D604ED" w:rsidRDefault="00D604ED" w:rsidP="00D604ED">
      <w:pPr>
        <w:shd w:val="clear" w:color="auto" w:fill="FFFFFF"/>
        <w:tabs>
          <w:tab w:val="left" w:pos="6341"/>
        </w:tabs>
        <w:ind w:left="720"/>
        <w:rPr>
          <w:rFonts w:ascii="Calibri" w:hAnsi="Calibri" w:cs="Calibri"/>
          <w:color w:val="000000"/>
          <w:sz w:val="20"/>
          <w:szCs w:val="20"/>
        </w:rPr>
      </w:pPr>
      <w:r w:rsidRPr="00D604ED">
        <w:rPr>
          <w:color w:val="000000"/>
          <w:sz w:val="20"/>
          <w:szCs w:val="20"/>
        </w:rPr>
        <w:t>      3.  Владимир Дубровский  </w:t>
      </w:r>
      <w:proofErr w:type="gramStart"/>
      <w:r w:rsidRPr="00D604ED">
        <w:rPr>
          <w:color w:val="000000"/>
          <w:sz w:val="20"/>
          <w:szCs w:val="20"/>
        </w:rPr>
        <w:t xml:space="preserve">( </w:t>
      </w:r>
      <w:proofErr w:type="gramEnd"/>
      <w:r w:rsidRPr="00D604ED">
        <w:rPr>
          <w:color w:val="000000"/>
          <w:sz w:val="20"/>
          <w:szCs w:val="20"/>
        </w:rPr>
        <w:t>Пушкин « Дубровский»)</w:t>
      </w:r>
    </w:p>
    <w:p w:rsidR="00D604ED" w:rsidRPr="00D604ED" w:rsidRDefault="00D604ED" w:rsidP="00D604ED">
      <w:pPr>
        <w:numPr>
          <w:ilvl w:val="0"/>
          <w:numId w:val="39"/>
        </w:numPr>
        <w:shd w:val="clear" w:color="auto" w:fill="FFFFFF"/>
        <w:tabs>
          <w:tab w:val="left" w:pos="6341"/>
        </w:tabs>
        <w:rPr>
          <w:rFonts w:ascii="Calibri" w:hAnsi="Calibri" w:cs="Calibri"/>
          <w:color w:val="000000"/>
          <w:sz w:val="20"/>
          <w:szCs w:val="20"/>
        </w:rPr>
      </w:pPr>
      <w:r w:rsidRPr="00D604ED">
        <w:rPr>
          <w:color w:val="000000"/>
          <w:sz w:val="20"/>
          <w:szCs w:val="20"/>
        </w:rPr>
        <w:t>2</w:t>
      </w:r>
    </w:p>
    <w:p w:rsidR="00D604ED" w:rsidRPr="00D604ED" w:rsidRDefault="00D604ED" w:rsidP="00D604ED">
      <w:pPr>
        <w:numPr>
          <w:ilvl w:val="0"/>
          <w:numId w:val="39"/>
        </w:numPr>
        <w:shd w:val="clear" w:color="auto" w:fill="FFFFFF"/>
        <w:tabs>
          <w:tab w:val="left" w:pos="6341"/>
        </w:tabs>
        <w:rPr>
          <w:rFonts w:ascii="Calibri" w:hAnsi="Calibri" w:cs="Calibri"/>
          <w:color w:val="000000"/>
          <w:sz w:val="20"/>
          <w:szCs w:val="20"/>
        </w:rPr>
      </w:pPr>
      <w:r w:rsidRPr="00D604ED">
        <w:rPr>
          <w:color w:val="000000"/>
          <w:sz w:val="20"/>
          <w:szCs w:val="20"/>
        </w:rPr>
        <w:t>2</w:t>
      </w:r>
    </w:p>
    <w:p w:rsidR="00D604ED" w:rsidRPr="00D604ED" w:rsidRDefault="00D604ED" w:rsidP="00D604ED">
      <w:pPr>
        <w:numPr>
          <w:ilvl w:val="0"/>
          <w:numId w:val="39"/>
        </w:numPr>
        <w:shd w:val="clear" w:color="auto" w:fill="FFFFFF"/>
        <w:tabs>
          <w:tab w:val="left" w:pos="6341"/>
        </w:tabs>
        <w:rPr>
          <w:rFonts w:ascii="Calibri" w:hAnsi="Calibri" w:cs="Calibri"/>
          <w:color w:val="000000"/>
          <w:sz w:val="20"/>
          <w:szCs w:val="20"/>
        </w:rPr>
      </w:pPr>
      <w:r w:rsidRPr="00D604ED">
        <w:rPr>
          <w:color w:val="000000"/>
          <w:sz w:val="20"/>
          <w:szCs w:val="20"/>
        </w:rPr>
        <w:t>1-а,  2-г,  3-б,  4-в.</w:t>
      </w:r>
    </w:p>
    <w:p w:rsidR="00D604ED" w:rsidRPr="00D604ED" w:rsidRDefault="00D604ED" w:rsidP="00D604ED">
      <w:pPr>
        <w:numPr>
          <w:ilvl w:val="0"/>
          <w:numId w:val="39"/>
        </w:numPr>
        <w:shd w:val="clear" w:color="auto" w:fill="FFFFFF"/>
        <w:tabs>
          <w:tab w:val="left" w:pos="6341"/>
        </w:tabs>
        <w:rPr>
          <w:rFonts w:ascii="Calibri" w:hAnsi="Calibri" w:cs="Calibri"/>
          <w:color w:val="000000"/>
          <w:sz w:val="20"/>
          <w:szCs w:val="20"/>
        </w:rPr>
      </w:pPr>
      <w:r w:rsidRPr="00D604ED">
        <w:rPr>
          <w:color w:val="000000"/>
          <w:sz w:val="20"/>
          <w:szCs w:val="20"/>
        </w:rPr>
        <w:t>Эпитет</w:t>
      </w:r>
    </w:p>
    <w:p w:rsidR="00D604ED" w:rsidRPr="00D604ED" w:rsidRDefault="00D604ED" w:rsidP="00D604ED">
      <w:pPr>
        <w:numPr>
          <w:ilvl w:val="0"/>
          <w:numId w:val="39"/>
        </w:numPr>
        <w:shd w:val="clear" w:color="auto" w:fill="FFFFFF"/>
        <w:tabs>
          <w:tab w:val="left" w:pos="6341"/>
        </w:tabs>
        <w:rPr>
          <w:rFonts w:ascii="Calibri" w:hAnsi="Calibri" w:cs="Calibri"/>
          <w:color w:val="000000"/>
          <w:sz w:val="20"/>
          <w:szCs w:val="20"/>
        </w:rPr>
      </w:pPr>
      <w:r w:rsidRPr="00D604ED">
        <w:rPr>
          <w:color w:val="000000"/>
          <w:sz w:val="20"/>
          <w:szCs w:val="20"/>
        </w:rPr>
        <w:t>Олицетворение</w:t>
      </w:r>
    </w:p>
    <w:p w:rsidR="00D604ED" w:rsidRPr="00D604ED" w:rsidRDefault="00D604ED" w:rsidP="00D604ED">
      <w:pPr>
        <w:numPr>
          <w:ilvl w:val="0"/>
          <w:numId w:val="39"/>
        </w:numPr>
        <w:shd w:val="clear" w:color="auto" w:fill="FFFFFF"/>
        <w:tabs>
          <w:tab w:val="left" w:pos="6341"/>
        </w:tabs>
        <w:rPr>
          <w:rFonts w:ascii="Calibri" w:hAnsi="Calibri" w:cs="Calibri"/>
          <w:color w:val="000000"/>
          <w:sz w:val="20"/>
          <w:szCs w:val="20"/>
        </w:rPr>
      </w:pPr>
      <w:r w:rsidRPr="00D604ED">
        <w:rPr>
          <w:color w:val="000000"/>
          <w:sz w:val="20"/>
          <w:szCs w:val="20"/>
        </w:rPr>
        <w:t>3</w:t>
      </w:r>
    </w:p>
    <w:p w:rsidR="00D604ED" w:rsidRPr="00D604ED" w:rsidRDefault="00D604ED" w:rsidP="00D604ED">
      <w:pPr>
        <w:numPr>
          <w:ilvl w:val="0"/>
          <w:numId w:val="39"/>
        </w:numPr>
        <w:shd w:val="clear" w:color="auto" w:fill="FFFFFF"/>
        <w:tabs>
          <w:tab w:val="left" w:pos="6341"/>
        </w:tabs>
        <w:rPr>
          <w:rFonts w:ascii="Calibri" w:hAnsi="Calibri" w:cs="Calibri"/>
          <w:color w:val="000000"/>
          <w:sz w:val="20"/>
          <w:szCs w:val="20"/>
        </w:rPr>
      </w:pPr>
      <w:r w:rsidRPr="00D604ED">
        <w:rPr>
          <w:color w:val="000000"/>
          <w:sz w:val="20"/>
          <w:szCs w:val="20"/>
        </w:rPr>
        <w:t>3</w:t>
      </w:r>
    </w:p>
    <w:p w:rsidR="00D604ED" w:rsidRPr="00D604ED" w:rsidRDefault="00D604ED" w:rsidP="00D604ED">
      <w:pPr>
        <w:numPr>
          <w:ilvl w:val="0"/>
          <w:numId w:val="39"/>
        </w:numPr>
        <w:shd w:val="clear" w:color="auto" w:fill="FFFFFF"/>
        <w:tabs>
          <w:tab w:val="left" w:pos="6341"/>
        </w:tabs>
        <w:rPr>
          <w:rFonts w:ascii="Calibri" w:hAnsi="Calibri" w:cs="Calibri"/>
          <w:color w:val="000000"/>
          <w:sz w:val="20"/>
          <w:szCs w:val="20"/>
        </w:rPr>
        <w:sectPr w:rsidR="00D604ED" w:rsidRPr="00D604ED" w:rsidSect="00CC0F38">
          <w:type w:val="continuous"/>
          <w:pgSz w:w="11906" w:h="16838"/>
          <w:pgMar w:top="851" w:right="851" w:bottom="851" w:left="1418" w:header="709" w:footer="709" w:gutter="0"/>
          <w:cols w:num="2" w:space="708"/>
          <w:titlePg/>
          <w:docGrid w:linePitch="360"/>
        </w:sectPr>
      </w:pPr>
      <w:r w:rsidRPr="00D604ED">
        <w:rPr>
          <w:color w:val="000000"/>
          <w:sz w:val="20"/>
          <w:szCs w:val="20"/>
        </w:rPr>
        <w:t>2</w:t>
      </w:r>
    </w:p>
    <w:p w:rsidR="00D604ED" w:rsidRPr="00D604ED" w:rsidRDefault="00D604ED" w:rsidP="00D604ED">
      <w:pPr>
        <w:keepNext/>
        <w:keepLines/>
        <w:tabs>
          <w:tab w:val="left" w:pos="6341"/>
        </w:tabs>
        <w:contextualSpacing/>
        <w:jc w:val="both"/>
        <w:rPr>
          <w:b/>
          <w:sz w:val="20"/>
          <w:szCs w:val="20"/>
        </w:rPr>
      </w:pPr>
    </w:p>
    <w:p w:rsidR="007D2190" w:rsidRPr="00D604ED" w:rsidRDefault="007D2190">
      <w:pPr>
        <w:rPr>
          <w:sz w:val="20"/>
          <w:szCs w:val="20"/>
        </w:rPr>
      </w:pPr>
    </w:p>
    <w:sectPr w:rsidR="007D2190" w:rsidRPr="00D604ED" w:rsidSect="00CC0F38">
      <w:type w:val="continuous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5FA5" w:rsidRDefault="00275FA5" w:rsidP="00F436D5">
      <w:r>
        <w:separator/>
      </w:r>
    </w:p>
  </w:endnote>
  <w:endnote w:type="continuationSeparator" w:id="0">
    <w:p w:rsidR="00275FA5" w:rsidRDefault="00275FA5" w:rsidP="00F436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0F38" w:rsidRDefault="00723CE3">
    <w:pPr>
      <w:pStyle w:val="a8"/>
      <w:jc w:val="right"/>
    </w:pPr>
    <w:fldSimple w:instr="PAGE   \* MERGEFORMAT">
      <w:r w:rsidR="00445CC0">
        <w:rPr>
          <w:noProof/>
        </w:rPr>
        <w:t>8</w:t>
      </w:r>
    </w:fldSimple>
  </w:p>
  <w:p w:rsidR="00CC0F38" w:rsidRDefault="00CC0F3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5FA5" w:rsidRDefault="00275FA5" w:rsidP="00F436D5">
      <w:r>
        <w:separator/>
      </w:r>
    </w:p>
  </w:footnote>
  <w:footnote w:type="continuationSeparator" w:id="0">
    <w:p w:rsidR="00275FA5" w:rsidRDefault="00275FA5" w:rsidP="00F436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>
    <w:nsid w:val="00000005"/>
    <w:multiLevelType w:val="multilevel"/>
    <w:tmpl w:val="0000000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>
    <w:nsid w:val="00000007"/>
    <w:multiLevelType w:val="multilevel"/>
    <w:tmpl w:val="00000006"/>
    <w:lvl w:ilvl="0">
      <w:start w:val="8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8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8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8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8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8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8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8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8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3">
    <w:nsid w:val="00000009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4">
    <w:nsid w:val="0000000B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5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6">
    <w:nsid w:val="0000000F"/>
    <w:multiLevelType w:val="multilevel"/>
    <w:tmpl w:val="0000000E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7">
    <w:nsid w:val="00000011"/>
    <w:multiLevelType w:val="multilevel"/>
    <w:tmpl w:val="0000001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8">
    <w:nsid w:val="00000013"/>
    <w:multiLevelType w:val="multilevel"/>
    <w:tmpl w:val="0000001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9">
    <w:nsid w:val="00000015"/>
    <w:multiLevelType w:val="multilevel"/>
    <w:tmpl w:val="0000001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0">
    <w:nsid w:val="00000017"/>
    <w:multiLevelType w:val="multilevel"/>
    <w:tmpl w:val="0000001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1">
    <w:nsid w:val="00000019"/>
    <w:multiLevelType w:val="multilevel"/>
    <w:tmpl w:val="0000001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2">
    <w:nsid w:val="039B036C"/>
    <w:multiLevelType w:val="hybridMultilevel"/>
    <w:tmpl w:val="3BE411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95C2CA5"/>
    <w:multiLevelType w:val="multilevel"/>
    <w:tmpl w:val="E26851B2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0B6E320F"/>
    <w:multiLevelType w:val="hybridMultilevel"/>
    <w:tmpl w:val="FBA0AD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42F109E"/>
    <w:multiLevelType w:val="multilevel"/>
    <w:tmpl w:val="5D3E7C0E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1F397DEA"/>
    <w:multiLevelType w:val="hybridMultilevel"/>
    <w:tmpl w:val="9C62EFE2"/>
    <w:lvl w:ilvl="0" w:tplc="A4D27A2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30A0096"/>
    <w:multiLevelType w:val="multilevel"/>
    <w:tmpl w:val="58E00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5EE5D68"/>
    <w:multiLevelType w:val="hybridMultilevel"/>
    <w:tmpl w:val="5120A096"/>
    <w:lvl w:ilvl="0" w:tplc="0419000F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275115D8"/>
    <w:multiLevelType w:val="hybridMultilevel"/>
    <w:tmpl w:val="264EFD78"/>
    <w:lvl w:ilvl="0" w:tplc="A0A46280">
      <w:start w:val="1"/>
      <w:numFmt w:val="decimal"/>
      <w:lvlText w:val="%1-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7B57BCB"/>
    <w:multiLevelType w:val="hybridMultilevel"/>
    <w:tmpl w:val="3EACA4A0"/>
    <w:lvl w:ilvl="0" w:tplc="30825274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D2C2819"/>
    <w:multiLevelType w:val="hybridMultilevel"/>
    <w:tmpl w:val="0C0EB0C0"/>
    <w:lvl w:ilvl="0" w:tplc="D6CA8D4A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3A0219AA"/>
    <w:multiLevelType w:val="hybridMultilevel"/>
    <w:tmpl w:val="6436E4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104124"/>
    <w:multiLevelType w:val="hybridMultilevel"/>
    <w:tmpl w:val="AD007B22"/>
    <w:lvl w:ilvl="0" w:tplc="D6CA8D4A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61DA6E28">
      <w:numFmt w:val="bullet"/>
      <w:lvlText w:val="•"/>
      <w:lvlJc w:val="left"/>
      <w:pPr>
        <w:ind w:left="1799" w:hanging="43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3B0D1A7D"/>
    <w:multiLevelType w:val="hybridMultilevel"/>
    <w:tmpl w:val="7B003A54"/>
    <w:lvl w:ilvl="0" w:tplc="2FE4C7B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3E6146B8"/>
    <w:multiLevelType w:val="hybridMultilevel"/>
    <w:tmpl w:val="AC4C54D8"/>
    <w:lvl w:ilvl="0" w:tplc="D6CA8D4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3EA4676E"/>
    <w:multiLevelType w:val="hybridMultilevel"/>
    <w:tmpl w:val="568CA7CC"/>
    <w:lvl w:ilvl="0" w:tplc="32D231C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49845A1"/>
    <w:multiLevelType w:val="hybridMultilevel"/>
    <w:tmpl w:val="88B4FFE6"/>
    <w:lvl w:ilvl="0" w:tplc="006214E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30">
    <w:nsid w:val="4DB85084"/>
    <w:multiLevelType w:val="multilevel"/>
    <w:tmpl w:val="2E281B54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1">
    <w:nsid w:val="4E705268"/>
    <w:multiLevelType w:val="multilevel"/>
    <w:tmpl w:val="3CF290BA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2">
    <w:nsid w:val="4E7519A7"/>
    <w:multiLevelType w:val="multilevel"/>
    <w:tmpl w:val="931AE3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1FE3CB1"/>
    <w:multiLevelType w:val="multilevel"/>
    <w:tmpl w:val="DC1481B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34">
    <w:nsid w:val="558177C2"/>
    <w:multiLevelType w:val="multilevel"/>
    <w:tmpl w:val="4FF86676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5">
    <w:nsid w:val="56D20FF0"/>
    <w:multiLevelType w:val="hybridMultilevel"/>
    <w:tmpl w:val="535C4D16"/>
    <w:lvl w:ilvl="0" w:tplc="201AD6B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5EB47541"/>
    <w:multiLevelType w:val="multilevel"/>
    <w:tmpl w:val="2ADC939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1147BB3"/>
    <w:multiLevelType w:val="hybridMultilevel"/>
    <w:tmpl w:val="A41EC2AE"/>
    <w:lvl w:ilvl="0" w:tplc="72F6D1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30579C3"/>
    <w:multiLevelType w:val="multilevel"/>
    <w:tmpl w:val="DF74237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6965A38"/>
    <w:multiLevelType w:val="multilevel"/>
    <w:tmpl w:val="E2C090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6D150220"/>
    <w:multiLevelType w:val="hybridMultilevel"/>
    <w:tmpl w:val="08783534"/>
    <w:lvl w:ilvl="0" w:tplc="9A261560">
      <w:start w:val="1"/>
      <w:numFmt w:val="decimal"/>
      <w:lvlText w:val="%1."/>
      <w:lvlJc w:val="left"/>
      <w:pPr>
        <w:ind w:left="50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4">
    <w:nsid w:val="755C1BBF"/>
    <w:multiLevelType w:val="multilevel"/>
    <w:tmpl w:val="575A7B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86D31CC"/>
    <w:multiLevelType w:val="hybridMultilevel"/>
    <w:tmpl w:val="701A308A"/>
    <w:lvl w:ilvl="0" w:tplc="882A251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BA710A8"/>
    <w:multiLevelType w:val="hybridMultilevel"/>
    <w:tmpl w:val="73F2AA2E"/>
    <w:lvl w:ilvl="0" w:tplc="25C2DDEE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E3D2FB4"/>
    <w:multiLevelType w:val="multilevel"/>
    <w:tmpl w:val="A74A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7E8F1060"/>
    <w:multiLevelType w:val="multilevel"/>
    <w:tmpl w:val="C63C88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46"/>
  </w:num>
  <w:num w:numId="3">
    <w:abstractNumId w:val="37"/>
  </w:num>
  <w:num w:numId="4">
    <w:abstractNumId w:val="22"/>
  </w:num>
  <w:num w:numId="5">
    <w:abstractNumId w:val="24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8"/>
  </w:num>
  <w:num w:numId="15">
    <w:abstractNumId w:val="9"/>
  </w:num>
  <w:num w:numId="16">
    <w:abstractNumId w:val="10"/>
  </w:num>
  <w:num w:numId="17">
    <w:abstractNumId w:val="11"/>
  </w:num>
  <w:num w:numId="18">
    <w:abstractNumId w:val="33"/>
  </w:num>
  <w:num w:numId="19">
    <w:abstractNumId w:val="21"/>
  </w:num>
  <w:num w:numId="20">
    <w:abstractNumId w:val="14"/>
  </w:num>
  <w:num w:numId="21">
    <w:abstractNumId w:val="12"/>
  </w:num>
  <w:num w:numId="22">
    <w:abstractNumId w:val="39"/>
  </w:num>
  <w:num w:numId="23">
    <w:abstractNumId w:val="23"/>
  </w:num>
  <w:num w:numId="24">
    <w:abstractNumId w:val="47"/>
  </w:num>
  <w:num w:numId="25">
    <w:abstractNumId w:val="26"/>
  </w:num>
  <w:num w:numId="26">
    <w:abstractNumId w:val="43"/>
  </w:num>
  <w:num w:numId="27">
    <w:abstractNumId w:val="20"/>
  </w:num>
  <w:num w:numId="28">
    <w:abstractNumId w:val="27"/>
  </w:num>
  <w:num w:numId="29">
    <w:abstractNumId w:val="35"/>
  </w:num>
  <w:num w:numId="30">
    <w:abstractNumId w:val="17"/>
  </w:num>
  <w:num w:numId="31">
    <w:abstractNumId w:val="25"/>
  </w:num>
  <w:num w:numId="32">
    <w:abstractNumId w:val="45"/>
  </w:num>
  <w:num w:numId="33">
    <w:abstractNumId w:val="28"/>
  </w:num>
  <w:num w:numId="34">
    <w:abstractNumId w:val="18"/>
  </w:num>
  <w:num w:numId="35">
    <w:abstractNumId w:val="48"/>
  </w:num>
  <w:num w:numId="36">
    <w:abstractNumId w:val="41"/>
  </w:num>
  <w:num w:numId="37">
    <w:abstractNumId w:val="44"/>
  </w:num>
  <w:num w:numId="38">
    <w:abstractNumId w:val="32"/>
  </w:num>
  <w:num w:numId="39">
    <w:abstractNumId w:val="40"/>
  </w:num>
  <w:num w:numId="40">
    <w:abstractNumId w:val="29"/>
  </w:num>
  <w:num w:numId="41">
    <w:abstractNumId w:val="38"/>
  </w:num>
  <w:num w:numId="42">
    <w:abstractNumId w:val="42"/>
  </w:num>
  <w:num w:numId="43">
    <w:abstractNumId w:val="16"/>
  </w:num>
  <w:num w:numId="44">
    <w:abstractNumId w:val="36"/>
  </w:num>
  <w:num w:numId="45">
    <w:abstractNumId w:val="15"/>
  </w:num>
  <w:num w:numId="46">
    <w:abstractNumId w:val="34"/>
  </w:num>
  <w:num w:numId="47">
    <w:abstractNumId w:val="30"/>
  </w:num>
  <w:num w:numId="48">
    <w:abstractNumId w:val="31"/>
  </w:num>
  <w:num w:numId="4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6200"/>
    <w:rsid w:val="00085F8C"/>
    <w:rsid w:val="00097359"/>
    <w:rsid w:val="000A3634"/>
    <w:rsid w:val="000D444A"/>
    <w:rsid w:val="0010223B"/>
    <w:rsid w:val="00237252"/>
    <w:rsid w:val="00275FA5"/>
    <w:rsid w:val="00285486"/>
    <w:rsid w:val="002A01EC"/>
    <w:rsid w:val="00326D65"/>
    <w:rsid w:val="003A7F6E"/>
    <w:rsid w:val="00412799"/>
    <w:rsid w:val="00445CC0"/>
    <w:rsid w:val="00613D29"/>
    <w:rsid w:val="00723CE3"/>
    <w:rsid w:val="00750198"/>
    <w:rsid w:val="007D2190"/>
    <w:rsid w:val="007E0AA9"/>
    <w:rsid w:val="00947057"/>
    <w:rsid w:val="00996BC8"/>
    <w:rsid w:val="009A6026"/>
    <w:rsid w:val="00A24BE0"/>
    <w:rsid w:val="00AA7A62"/>
    <w:rsid w:val="00BA724A"/>
    <w:rsid w:val="00C81634"/>
    <w:rsid w:val="00CA5CF4"/>
    <w:rsid w:val="00CC0F38"/>
    <w:rsid w:val="00CD6977"/>
    <w:rsid w:val="00D604ED"/>
    <w:rsid w:val="00DA6200"/>
    <w:rsid w:val="00E25B49"/>
    <w:rsid w:val="00EE4142"/>
    <w:rsid w:val="00F436D5"/>
    <w:rsid w:val="00FA36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4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D604ED"/>
    <w:rPr>
      <w:rFonts w:ascii="Tahoma" w:hAnsi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D604ED"/>
    <w:rPr>
      <w:rFonts w:ascii="Tahoma" w:eastAsia="Times New Roman" w:hAnsi="Tahoma" w:cs="Times New Roman"/>
      <w:sz w:val="16"/>
      <w:szCs w:val="16"/>
      <w:lang w:eastAsia="ru-RU"/>
    </w:rPr>
  </w:style>
  <w:style w:type="table" w:styleId="a5">
    <w:name w:val="Table Grid"/>
    <w:basedOn w:val="a1"/>
    <w:uiPriority w:val="59"/>
    <w:rsid w:val="00D60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D604ED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D604ED"/>
    <w:rPr>
      <w:rFonts w:ascii="Calibri" w:eastAsia="Calibri" w:hAnsi="Calibri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D604ED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rsid w:val="00D604ED"/>
    <w:rPr>
      <w:rFonts w:ascii="Calibri" w:eastAsia="Calibri" w:hAnsi="Calibri" w:cs="Times New Roman"/>
      <w:sz w:val="20"/>
      <w:szCs w:val="20"/>
    </w:rPr>
  </w:style>
  <w:style w:type="paragraph" w:styleId="aa">
    <w:name w:val="Normal (Web)"/>
    <w:basedOn w:val="a"/>
    <w:uiPriority w:val="99"/>
    <w:unhideWhenUsed/>
    <w:rsid w:val="00D604ED"/>
    <w:pPr>
      <w:spacing w:before="100" w:beforeAutospacing="1" w:after="100" w:afterAutospacing="1"/>
    </w:pPr>
  </w:style>
  <w:style w:type="paragraph" w:styleId="ab">
    <w:name w:val="List Paragraph"/>
    <w:basedOn w:val="a"/>
    <w:link w:val="ac"/>
    <w:uiPriority w:val="34"/>
    <w:qFormat/>
    <w:rsid w:val="00D604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6">
    <w:name w:val="c6"/>
    <w:basedOn w:val="a0"/>
    <w:rsid w:val="00D604ED"/>
  </w:style>
  <w:style w:type="character" w:styleId="ad">
    <w:name w:val="Hyperlink"/>
    <w:rsid w:val="00D604ED"/>
    <w:rPr>
      <w:color w:val="0000FF"/>
      <w:u w:val="single"/>
    </w:rPr>
  </w:style>
  <w:style w:type="character" w:customStyle="1" w:styleId="8">
    <w:name w:val="Основной текст (8)_"/>
    <w:link w:val="81"/>
    <w:uiPriority w:val="99"/>
    <w:rsid w:val="00D604ED"/>
    <w:rPr>
      <w:rFonts w:ascii="Century Schoolbook" w:hAnsi="Century Schoolbook" w:cs="Century Schoolbook"/>
      <w:sz w:val="18"/>
      <w:szCs w:val="18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D604ED"/>
    <w:pPr>
      <w:shd w:val="clear" w:color="auto" w:fill="FFFFFF"/>
      <w:spacing w:line="240" w:lineRule="atLeast"/>
    </w:pPr>
    <w:rPr>
      <w:rFonts w:ascii="Century Schoolbook" w:eastAsiaTheme="minorHAnsi" w:hAnsi="Century Schoolbook" w:cs="Century Schoolbook"/>
      <w:sz w:val="18"/>
      <w:szCs w:val="18"/>
      <w:lang w:eastAsia="en-US"/>
    </w:rPr>
  </w:style>
  <w:style w:type="character" w:customStyle="1" w:styleId="80">
    <w:name w:val="Основной текст (8) + Курсив"/>
    <w:uiPriority w:val="99"/>
    <w:rsid w:val="00D604ED"/>
    <w:rPr>
      <w:rFonts w:ascii="Century Schoolbook" w:hAnsi="Century Schoolbook" w:cs="Century Schoolbook"/>
      <w:i/>
      <w:iCs/>
      <w:spacing w:val="0"/>
      <w:sz w:val="18"/>
      <w:szCs w:val="18"/>
      <w:shd w:val="clear" w:color="auto" w:fill="FFFFFF"/>
    </w:rPr>
  </w:style>
  <w:style w:type="character" w:customStyle="1" w:styleId="87">
    <w:name w:val="Основной текст (8) + 7"/>
    <w:aliases w:val="5 pt20,Полужирный7,Основной текст (8) + Arial2,8 pt3"/>
    <w:uiPriority w:val="99"/>
    <w:rsid w:val="00D604ED"/>
    <w:rPr>
      <w:rFonts w:ascii="Century Schoolbook" w:hAnsi="Century Schoolbook" w:cs="Century Schoolbook"/>
      <w:b/>
      <w:bCs/>
      <w:spacing w:val="0"/>
      <w:sz w:val="15"/>
      <w:szCs w:val="15"/>
      <w:shd w:val="clear" w:color="auto" w:fill="FFFFFF"/>
    </w:rPr>
  </w:style>
  <w:style w:type="character" w:customStyle="1" w:styleId="835">
    <w:name w:val="Основной текст (8) + Курсив35"/>
    <w:uiPriority w:val="99"/>
    <w:rsid w:val="00D604ED"/>
    <w:rPr>
      <w:rFonts w:ascii="Century Schoolbook" w:hAnsi="Century Schoolbook" w:cs="Century Schoolbook"/>
      <w:i/>
      <w:iCs/>
      <w:spacing w:val="0"/>
      <w:sz w:val="18"/>
      <w:szCs w:val="18"/>
      <w:shd w:val="clear" w:color="auto" w:fill="FFFFFF"/>
    </w:rPr>
  </w:style>
  <w:style w:type="character" w:customStyle="1" w:styleId="apple-converted-space">
    <w:name w:val="apple-converted-space"/>
    <w:rsid w:val="00D604ED"/>
  </w:style>
  <w:style w:type="paragraph" w:customStyle="1" w:styleId="Default">
    <w:name w:val="Default"/>
    <w:rsid w:val="00D604E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D604ED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604ED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11">
    <w:name w:val="c11"/>
    <w:basedOn w:val="a"/>
    <w:rsid w:val="00D604ED"/>
    <w:pPr>
      <w:spacing w:before="100" w:beforeAutospacing="1" w:after="100" w:afterAutospacing="1"/>
    </w:pPr>
  </w:style>
  <w:style w:type="character" w:customStyle="1" w:styleId="c3">
    <w:name w:val="c3"/>
    <w:basedOn w:val="a0"/>
    <w:rsid w:val="00D604ED"/>
  </w:style>
  <w:style w:type="character" w:customStyle="1" w:styleId="c2">
    <w:name w:val="c2"/>
    <w:basedOn w:val="a0"/>
    <w:rsid w:val="00D604ED"/>
  </w:style>
  <w:style w:type="paragraph" w:customStyle="1" w:styleId="c7">
    <w:name w:val="c7"/>
    <w:basedOn w:val="a"/>
    <w:rsid w:val="00D604ED"/>
    <w:pPr>
      <w:spacing w:before="100" w:beforeAutospacing="1" w:after="100" w:afterAutospacing="1"/>
    </w:pPr>
  </w:style>
  <w:style w:type="character" w:customStyle="1" w:styleId="c1">
    <w:name w:val="c1"/>
    <w:basedOn w:val="a0"/>
    <w:rsid w:val="00D604ED"/>
  </w:style>
  <w:style w:type="character" w:customStyle="1" w:styleId="c0">
    <w:name w:val="c0"/>
    <w:basedOn w:val="a0"/>
    <w:rsid w:val="00D604ED"/>
  </w:style>
  <w:style w:type="paragraph" w:customStyle="1" w:styleId="c17">
    <w:name w:val="c17"/>
    <w:basedOn w:val="a"/>
    <w:rsid w:val="00D604ED"/>
    <w:pPr>
      <w:spacing w:before="100" w:beforeAutospacing="1" w:after="100" w:afterAutospacing="1"/>
    </w:pPr>
  </w:style>
  <w:style w:type="paragraph" w:customStyle="1" w:styleId="c10">
    <w:name w:val="c10"/>
    <w:basedOn w:val="a"/>
    <w:rsid w:val="00D604ED"/>
    <w:pPr>
      <w:spacing w:before="100" w:beforeAutospacing="1" w:after="100" w:afterAutospacing="1"/>
    </w:pPr>
  </w:style>
  <w:style w:type="paragraph" w:customStyle="1" w:styleId="c9">
    <w:name w:val="c9"/>
    <w:basedOn w:val="a"/>
    <w:rsid w:val="00D604ED"/>
    <w:pPr>
      <w:spacing w:before="100" w:beforeAutospacing="1" w:after="100" w:afterAutospacing="1"/>
    </w:pPr>
  </w:style>
  <w:style w:type="paragraph" w:customStyle="1" w:styleId="c4">
    <w:name w:val="c4"/>
    <w:basedOn w:val="a"/>
    <w:rsid w:val="00D604ED"/>
    <w:pPr>
      <w:spacing w:before="100" w:beforeAutospacing="1" w:after="100" w:afterAutospacing="1"/>
    </w:pPr>
  </w:style>
  <w:style w:type="paragraph" w:customStyle="1" w:styleId="c16">
    <w:name w:val="c16"/>
    <w:basedOn w:val="a"/>
    <w:rsid w:val="00D604ED"/>
    <w:pPr>
      <w:spacing w:before="100" w:beforeAutospacing="1" w:after="100" w:afterAutospacing="1"/>
    </w:pPr>
  </w:style>
  <w:style w:type="paragraph" w:customStyle="1" w:styleId="c18">
    <w:name w:val="c18"/>
    <w:basedOn w:val="a"/>
    <w:rsid w:val="00D604ED"/>
    <w:pPr>
      <w:spacing w:before="100" w:beforeAutospacing="1" w:after="100" w:afterAutospacing="1"/>
    </w:pPr>
  </w:style>
  <w:style w:type="paragraph" w:customStyle="1" w:styleId="c15">
    <w:name w:val="c15"/>
    <w:basedOn w:val="a"/>
    <w:rsid w:val="00D604ED"/>
    <w:pPr>
      <w:spacing w:before="100" w:beforeAutospacing="1" w:after="100" w:afterAutospacing="1"/>
    </w:pPr>
  </w:style>
  <w:style w:type="paragraph" w:customStyle="1" w:styleId="line150">
    <w:name w:val="line150"/>
    <w:basedOn w:val="a"/>
    <w:uiPriority w:val="99"/>
    <w:rsid w:val="00D604ED"/>
    <w:pPr>
      <w:spacing w:before="100" w:beforeAutospacing="1" w:after="100" w:afterAutospacing="1"/>
    </w:pPr>
  </w:style>
  <w:style w:type="character" w:customStyle="1" w:styleId="udouble">
    <w:name w:val="udouble"/>
    <w:rsid w:val="00D604ED"/>
  </w:style>
  <w:style w:type="character" w:customStyle="1" w:styleId="litera">
    <w:name w:val="litera"/>
    <w:rsid w:val="00D604ED"/>
  </w:style>
  <w:style w:type="character" w:customStyle="1" w:styleId="usingle">
    <w:name w:val="usingle"/>
    <w:rsid w:val="00D604ED"/>
  </w:style>
  <w:style w:type="character" w:customStyle="1" w:styleId="wavyline">
    <w:name w:val="wavyline"/>
    <w:rsid w:val="00D604ED"/>
  </w:style>
  <w:style w:type="character" w:customStyle="1" w:styleId="dotdashed">
    <w:name w:val="dotdashed"/>
    <w:rsid w:val="00D604ED"/>
  </w:style>
  <w:style w:type="character" w:customStyle="1" w:styleId="w">
    <w:name w:val="w"/>
    <w:rsid w:val="00D604ED"/>
  </w:style>
  <w:style w:type="character" w:styleId="af0">
    <w:name w:val="Emphasis"/>
    <w:uiPriority w:val="20"/>
    <w:qFormat/>
    <w:rsid w:val="00D604ED"/>
    <w:rPr>
      <w:i/>
      <w:iCs/>
    </w:rPr>
  </w:style>
  <w:style w:type="character" w:customStyle="1" w:styleId="af1">
    <w:name w:val="Основной текст Знак"/>
    <w:link w:val="af2"/>
    <w:semiHidden/>
    <w:locked/>
    <w:rsid w:val="00D604ED"/>
    <w:rPr>
      <w:sz w:val="24"/>
      <w:szCs w:val="24"/>
      <w:u w:val="single"/>
    </w:rPr>
  </w:style>
  <w:style w:type="paragraph" w:styleId="af2">
    <w:name w:val="Body Text"/>
    <w:basedOn w:val="a"/>
    <w:link w:val="af1"/>
    <w:semiHidden/>
    <w:rsid w:val="00D604ED"/>
    <w:rPr>
      <w:rFonts w:asciiTheme="minorHAnsi" w:eastAsiaTheme="minorHAnsi" w:hAnsiTheme="minorHAnsi" w:cstheme="minorBidi"/>
      <w:u w:val="single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D604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 Spacing"/>
    <w:link w:val="af4"/>
    <w:uiPriority w:val="1"/>
    <w:qFormat/>
    <w:rsid w:val="00D604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604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4">
    <w:name w:val="Font Style14"/>
    <w:uiPriority w:val="99"/>
    <w:rsid w:val="00D604ED"/>
    <w:rPr>
      <w:rFonts w:ascii="MS Reference Sans Serif" w:hAnsi="MS Reference Sans Serif" w:cs="MS Reference Sans Serif"/>
      <w:b/>
      <w:bCs/>
      <w:spacing w:val="-10"/>
      <w:sz w:val="42"/>
      <w:szCs w:val="42"/>
    </w:rPr>
  </w:style>
  <w:style w:type="character" w:customStyle="1" w:styleId="FontStyle11">
    <w:name w:val="Font Style11"/>
    <w:uiPriority w:val="99"/>
    <w:rsid w:val="00D604ED"/>
    <w:rPr>
      <w:rFonts w:ascii="Arial Unicode MS" w:eastAsia="Arial Unicode MS" w:cs="Arial Unicode MS"/>
      <w:i/>
      <w:iCs/>
      <w:spacing w:val="30"/>
      <w:sz w:val="20"/>
      <w:szCs w:val="20"/>
    </w:rPr>
  </w:style>
  <w:style w:type="character" w:customStyle="1" w:styleId="FontStyle13">
    <w:name w:val="Font Style13"/>
    <w:uiPriority w:val="99"/>
    <w:rsid w:val="00D604ED"/>
    <w:rPr>
      <w:rFonts w:ascii="Arial Unicode MS" w:eastAsia="Arial Unicode MS" w:cs="Arial Unicode MS"/>
      <w:b/>
      <w:bCs/>
      <w:sz w:val="26"/>
      <w:szCs w:val="26"/>
    </w:rPr>
  </w:style>
  <w:style w:type="character" w:customStyle="1" w:styleId="FontStyle26">
    <w:name w:val="Font Style26"/>
    <w:uiPriority w:val="99"/>
    <w:rsid w:val="00D604ED"/>
    <w:rPr>
      <w:rFonts w:ascii="Times New Roman" w:hAnsi="Times New Roman" w:cs="Times New Roman"/>
      <w:sz w:val="16"/>
      <w:szCs w:val="16"/>
    </w:rPr>
  </w:style>
  <w:style w:type="character" w:customStyle="1" w:styleId="FontStyle22">
    <w:name w:val="Font Style22"/>
    <w:uiPriority w:val="99"/>
    <w:rsid w:val="00D604ED"/>
    <w:rPr>
      <w:rFonts w:ascii="Times New Roman" w:hAnsi="Times New Roman" w:cs="Times New Roman"/>
      <w:sz w:val="18"/>
      <w:szCs w:val="18"/>
    </w:rPr>
  </w:style>
  <w:style w:type="character" w:customStyle="1" w:styleId="FontStyle25">
    <w:name w:val="Font Style25"/>
    <w:uiPriority w:val="99"/>
    <w:rsid w:val="00D604ED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1">
    <w:name w:val="Font Style41"/>
    <w:uiPriority w:val="99"/>
    <w:rsid w:val="00D604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19">
    <w:name w:val="Font Style19"/>
    <w:uiPriority w:val="99"/>
    <w:rsid w:val="00D604ED"/>
    <w:rPr>
      <w:rFonts w:ascii="Microsoft Sans Serif" w:hAnsi="Microsoft Sans Serif" w:cs="Microsoft Sans Serif"/>
      <w:b/>
      <w:bCs/>
      <w:i/>
      <w:iCs/>
      <w:sz w:val="16"/>
      <w:szCs w:val="16"/>
    </w:rPr>
  </w:style>
  <w:style w:type="character" w:customStyle="1" w:styleId="FontStyle20">
    <w:name w:val="Font Style20"/>
    <w:uiPriority w:val="99"/>
    <w:rsid w:val="00D604ED"/>
    <w:rPr>
      <w:rFonts w:ascii="Times New Roman" w:hAnsi="Times New Roman" w:cs="Times New Roman"/>
      <w:i/>
      <w:iCs/>
      <w:sz w:val="18"/>
      <w:szCs w:val="18"/>
    </w:rPr>
  </w:style>
  <w:style w:type="character" w:customStyle="1" w:styleId="c5">
    <w:name w:val="c5"/>
    <w:basedOn w:val="a0"/>
    <w:rsid w:val="00D604ED"/>
  </w:style>
  <w:style w:type="character" w:customStyle="1" w:styleId="c25">
    <w:name w:val="c25"/>
    <w:basedOn w:val="a0"/>
    <w:rsid w:val="00D604ED"/>
  </w:style>
  <w:style w:type="character" w:customStyle="1" w:styleId="7">
    <w:name w:val="Заголовок №7_"/>
    <w:link w:val="70"/>
    <w:uiPriority w:val="99"/>
    <w:rsid w:val="00D604ED"/>
    <w:rPr>
      <w:rFonts w:ascii="Arial" w:hAnsi="Arial" w:cs="Arial"/>
      <w:sz w:val="18"/>
      <w:szCs w:val="18"/>
      <w:shd w:val="clear" w:color="auto" w:fill="FFFFFF"/>
    </w:rPr>
  </w:style>
  <w:style w:type="character" w:customStyle="1" w:styleId="9">
    <w:name w:val="Основной текст (9)_"/>
    <w:link w:val="90"/>
    <w:uiPriority w:val="99"/>
    <w:rsid w:val="00D604ED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1pt">
    <w:name w:val="Основной текст + Интервал 1 pt"/>
    <w:uiPriority w:val="99"/>
    <w:rsid w:val="00D604ED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57">
    <w:name w:val="Основной текст + Полужирный57"/>
    <w:aliases w:val="Курсив60"/>
    <w:uiPriority w:val="99"/>
    <w:rsid w:val="00D604ED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pt29">
    <w:name w:val="Основной текст + Интервал 1 pt29"/>
    <w:uiPriority w:val="99"/>
    <w:rsid w:val="00D604ED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56">
    <w:name w:val="Основной текст + Полужирный56"/>
    <w:aliases w:val="Курсив59"/>
    <w:uiPriority w:val="99"/>
    <w:rsid w:val="00D604ED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55">
    <w:name w:val="Основной текст + Полужирный55"/>
    <w:uiPriority w:val="99"/>
    <w:rsid w:val="00D604ED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71">
    <w:name w:val="Заголовок №7 + Полужирный"/>
    <w:uiPriority w:val="99"/>
    <w:rsid w:val="00D604ED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54">
    <w:name w:val="Основной текст + Полужирный54"/>
    <w:aliases w:val="Курсив58"/>
    <w:uiPriority w:val="99"/>
    <w:rsid w:val="00D604ED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pt28">
    <w:name w:val="Основной текст + Интервал 1 pt28"/>
    <w:uiPriority w:val="99"/>
    <w:rsid w:val="00D604ED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53">
    <w:name w:val="Основной текст + Полужирный53"/>
    <w:uiPriority w:val="99"/>
    <w:rsid w:val="00D604ED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1pt27">
    <w:name w:val="Основной текст + Интервал 1 pt27"/>
    <w:uiPriority w:val="99"/>
    <w:rsid w:val="00D604ED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52">
    <w:name w:val="Основной текст + Полужирный52"/>
    <w:uiPriority w:val="99"/>
    <w:rsid w:val="00D604ED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51">
    <w:name w:val="Основной текст + Полужирный51"/>
    <w:aliases w:val="Курсив57"/>
    <w:uiPriority w:val="99"/>
    <w:rsid w:val="00D604ED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1">
    <w:name w:val="Основной текст (11)_"/>
    <w:link w:val="110"/>
    <w:uiPriority w:val="99"/>
    <w:rsid w:val="00D604ED"/>
    <w:rPr>
      <w:rFonts w:ascii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character" w:customStyle="1" w:styleId="111">
    <w:name w:val="Основной текст (11) + Не полужирный"/>
    <w:aliases w:val="Не курсив"/>
    <w:uiPriority w:val="99"/>
    <w:rsid w:val="00D604ED"/>
    <w:rPr>
      <w:rFonts w:ascii="Times New Roman" w:hAnsi="Times New Roman" w:cs="Times New Roman"/>
      <w:b w:val="0"/>
      <w:bCs w:val="0"/>
      <w:i w:val="0"/>
      <w:iCs w:val="0"/>
      <w:sz w:val="19"/>
      <w:szCs w:val="19"/>
      <w:shd w:val="clear" w:color="auto" w:fill="FFFFFF"/>
    </w:rPr>
  </w:style>
  <w:style w:type="character" w:customStyle="1" w:styleId="91">
    <w:name w:val="Основной текст (9) + Не полужирный"/>
    <w:aliases w:val="Курсив56"/>
    <w:uiPriority w:val="99"/>
    <w:rsid w:val="00D604ED"/>
    <w:rPr>
      <w:rFonts w:ascii="Arial" w:hAnsi="Arial" w:cs="Arial"/>
      <w:b w:val="0"/>
      <w:bCs w:val="0"/>
      <w:i/>
      <w:iCs/>
      <w:sz w:val="18"/>
      <w:szCs w:val="18"/>
      <w:shd w:val="clear" w:color="auto" w:fill="FFFFFF"/>
    </w:rPr>
  </w:style>
  <w:style w:type="character" w:customStyle="1" w:styleId="112">
    <w:name w:val="Основной текст (11) + Не курсив"/>
    <w:uiPriority w:val="99"/>
    <w:rsid w:val="00D604ED"/>
    <w:rPr>
      <w:rFonts w:ascii="Times New Roman" w:hAnsi="Times New Roman" w:cs="Times New Roman"/>
      <w:b/>
      <w:bCs/>
      <w:i w:val="0"/>
      <w:iCs w:val="0"/>
      <w:sz w:val="19"/>
      <w:szCs w:val="19"/>
      <w:shd w:val="clear" w:color="auto" w:fill="FFFFFF"/>
    </w:rPr>
  </w:style>
  <w:style w:type="character" w:customStyle="1" w:styleId="50">
    <w:name w:val="Основной текст + Полужирный50"/>
    <w:uiPriority w:val="99"/>
    <w:rsid w:val="00D604ED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49">
    <w:name w:val="Основной текст + Полужирный49"/>
    <w:aliases w:val="Курсив55"/>
    <w:uiPriority w:val="99"/>
    <w:rsid w:val="00D604ED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pt26">
    <w:name w:val="Основной текст + Интервал 1 pt26"/>
    <w:uiPriority w:val="99"/>
    <w:rsid w:val="00D604ED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73">
    <w:name w:val="Заголовок №7 (3)_"/>
    <w:link w:val="730"/>
    <w:uiPriority w:val="99"/>
    <w:rsid w:val="00D604ED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731">
    <w:name w:val="Заголовок №7 (3) + Не полужирный"/>
    <w:aliases w:val="Курсив54"/>
    <w:uiPriority w:val="99"/>
    <w:rsid w:val="00D604ED"/>
    <w:rPr>
      <w:rFonts w:ascii="Arial" w:hAnsi="Arial" w:cs="Arial"/>
      <w:b w:val="0"/>
      <w:bCs w:val="0"/>
      <w:i/>
      <w:iCs/>
      <w:sz w:val="18"/>
      <w:szCs w:val="18"/>
      <w:shd w:val="clear" w:color="auto" w:fill="FFFFFF"/>
    </w:rPr>
  </w:style>
  <w:style w:type="character" w:customStyle="1" w:styleId="12">
    <w:name w:val="Основной текст (12)_"/>
    <w:link w:val="120"/>
    <w:uiPriority w:val="99"/>
    <w:rsid w:val="00D604ED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121">
    <w:name w:val="Основной текст (12) + Не полужирный"/>
    <w:uiPriority w:val="99"/>
    <w:rsid w:val="00D604ED"/>
    <w:rPr>
      <w:rFonts w:ascii="Times New Roman" w:hAnsi="Times New Roman" w:cs="Times New Roman"/>
      <w:b w:val="0"/>
      <w:bCs w:val="0"/>
      <w:sz w:val="19"/>
      <w:szCs w:val="19"/>
      <w:shd w:val="clear" w:color="auto" w:fill="FFFFFF"/>
    </w:rPr>
  </w:style>
  <w:style w:type="character" w:customStyle="1" w:styleId="1pt25">
    <w:name w:val="Основной текст + Интервал 1 pt25"/>
    <w:uiPriority w:val="99"/>
    <w:rsid w:val="00D604ED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48">
    <w:name w:val="Основной текст + Полужирный48"/>
    <w:uiPriority w:val="99"/>
    <w:rsid w:val="00D604ED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47">
    <w:name w:val="Основной текст + Полужирный47"/>
    <w:aliases w:val="Курсив53"/>
    <w:uiPriority w:val="99"/>
    <w:rsid w:val="00D604ED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82">
    <w:name w:val="Заголовок №8_"/>
    <w:link w:val="83"/>
    <w:uiPriority w:val="99"/>
    <w:rsid w:val="00D604ED"/>
    <w:rPr>
      <w:rFonts w:ascii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character" w:customStyle="1" w:styleId="84">
    <w:name w:val="Заголовок №8 + Не курсив"/>
    <w:uiPriority w:val="99"/>
    <w:rsid w:val="00D604ED"/>
    <w:rPr>
      <w:rFonts w:ascii="Times New Roman" w:hAnsi="Times New Roman" w:cs="Times New Roman"/>
      <w:b/>
      <w:bCs/>
      <w:i w:val="0"/>
      <w:iCs w:val="0"/>
      <w:sz w:val="19"/>
      <w:szCs w:val="19"/>
      <w:shd w:val="clear" w:color="auto" w:fill="FFFFFF"/>
    </w:rPr>
  </w:style>
  <w:style w:type="character" w:customStyle="1" w:styleId="46">
    <w:name w:val="Основной текст + Полужирный46"/>
    <w:aliases w:val="Курсив52"/>
    <w:uiPriority w:val="99"/>
    <w:rsid w:val="00D604ED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pt24">
    <w:name w:val="Основной текст + Интервал 1 pt24"/>
    <w:uiPriority w:val="99"/>
    <w:rsid w:val="00D604ED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45">
    <w:name w:val="Основной текст + Полужирный45"/>
    <w:uiPriority w:val="99"/>
    <w:rsid w:val="00D604ED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paragraph" w:customStyle="1" w:styleId="70">
    <w:name w:val="Заголовок №7"/>
    <w:basedOn w:val="a"/>
    <w:link w:val="7"/>
    <w:uiPriority w:val="99"/>
    <w:rsid w:val="00D604ED"/>
    <w:pPr>
      <w:shd w:val="clear" w:color="auto" w:fill="FFFFFF"/>
      <w:spacing w:before="180" w:after="180" w:line="240" w:lineRule="atLeast"/>
      <w:outlineLvl w:val="6"/>
    </w:pPr>
    <w:rPr>
      <w:rFonts w:ascii="Arial" w:eastAsiaTheme="minorHAnsi" w:hAnsi="Arial" w:cs="Arial"/>
      <w:sz w:val="18"/>
      <w:szCs w:val="18"/>
      <w:lang w:eastAsia="en-US"/>
    </w:rPr>
  </w:style>
  <w:style w:type="paragraph" w:customStyle="1" w:styleId="90">
    <w:name w:val="Основной текст (9)"/>
    <w:basedOn w:val="a"/>
    <w:link w:val="9"/>
    <w:uiPriority w:val="99"/>
    <w:rsid w:val="00D604ED"/>
    <w:pPr>
      <w:shd w:val="clear" w:color="auto" w:fill="FFFFFF"/>
      <w:spacing w:before="180" w:after="180" w:line="240" w:lineRule="atLeast"/>
    </w:pPr>
    <w:rPr>
      <w:rFonts w:ascii="Arial" w:eastAsiaTheme="minorHAnsi" w:hAnsi="Arial" w:cs="Arial"/>
      <w:b/>
      <w:bCs/>
      <w:sz w:val="18"/>
      <w:szCs w:val="18"/>
      <w:lang w:eastAsia="en-US"/>
    </w:rPr>
  </w:style>
  <w:style w:type="paragraph" w:customStyle="1" w:styleId="110">
    <w:name w:val="Основной текст (11)"/>
    <w:basedOn w:val="a"/>
    <w:link w:val="11"/>
    <w:uiPriority w:val="99"/>
    <w:rsid w:val="00D604ED"/>
    <w:pPr>
      <w:shd w:val="clear" w:color="auto" w:fill="FFFFFF"/>
      <w:spacing w:line="192" w:lineRule="exact"/>
      <w:ind w:firstLine="280"/>
      <w:jc w:val="both"/>
    </w:pPr>
    <w:rPr>
      <w:rFonts w:eastAsiaTheme="minorHAnsi"/>
      <w:b/>
      <w:bCs/>
      <w:i/>
      <w:iCs/>
      <w:sz w:val="19"/>
      <w:szCs w:val="19"/>
      <w:lang w:eastAsia="en-US"/>
    </w:rPr>
  </w:style>
  <w:style w:type="paragraph" w:customStyle="1" w:styleId="730">
    <w:name w:val="Заголовок №7 (3)"/>
    <w:basedOn w:val="a"/>
    <w:link w:val="73"/>
    <w:uiPriority w:val="99"/>
    <w:rsid w:val="00D604ED"/>
    <w:pPr>
      <w:shd w:val="clear" w:color="auto" w:fill="FFFFFF"/>
      <w:spacing w:before="180" w:after="120" w:line="240" w:lineRule="atLeast"/>
      <w:outlineLvl w:val="6"/>
    </w:pPr>
    <w:rPr>
      <w:rFonts w:ascii="Arial" w:eastAsiaTheme="minorHAnsi" w:hAnsi="Arial" w:cs="Arial"/>
      <w:b/>
      <w:bCs/>
      <w:sz w:val="18"/>
      <w:szCs w:val="18"/>
      <w:lang w:eastAsia="en-US"/>
    </w:rPr>
  </w:style>
  <w:style w:type="paragraph" w:customStyle="1" w:styleId="120">
    <w:name w:val="Основной текст (12)"/>
    <w:basedOn w:val="a"/>
    <w:link w:val="12"/>
    <w:uiPriority w:val="99"/>
    <w:rsid w:val="00D604ED"/>
    <w:pPr>
      <w:shd w:val="clear" w:color="auto" w:fill="FFFFFF"/>
      <w:spacing w:line="192" w:lineRule="exact"/>
      <w:ind w:firstLine="280"/>
      <w:jc w:val="both"/>
    </w:pPr>
    <w:rPr>
      <w:rFonts w:eastAsiaTheme="minorHAnsi"/>
      <w:b/>
      <w:bCs/>
      <w:sz w:val="19"/>
      <w:szCs w:val="19"/>
      <w:lang w:eastAsia="en-US"/>
    </w:rPr>
  </w:style>
  <w:style w:type="paragraph" w:customStyle="1" w:styleId="83">
    <w:name w:val="Заголовок №8"/>
    <w:basedOn w:val="a"/>
    <w:link w:val="82"/>
    <w:uiPriority w:val="99"/>
    <w:rsid w:val="00D604ED"/>
    <w:pPr>
      <w:shd w:val="clear" w:color="auto" w:fill="FFFFFF"/>
      <w:spacing w:line="192" w:lineRule="exact"/>
      <w:jc w:val="both"/>
      <w:outlineLvl w:val="7"/>
    </w:pPr>
    <w:rPr>
      <w:rFonts w:eastAsiaTheme="minorHAnsi"/>
      <w:b/>
      <w:bCs/>
      <w:i/>
      <w:iCs/>
      <w:sz w:val="19"/>
      <w:szCs w:val="19"/>
      <w:lang w:eastAsia="en-US"/>
    </w:rPr>
  </w:style>
  <w:style w:type="character" w:customStyle="1" w:styleId="af4">
    <w:name w:val="Без интервала Знак"/>
    <w:link w:val="af3"/>
    <w:uiPriority w:val="1"/>
    <w:rsid w:val="00D604ED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8350">
    <w:name w:val="Основной текст (8) + Полужирный35"/>
    <w:uiPriority w:val="99"/>
    <w:rsid w:val="00D604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af5">
    <w:name w:val="Сноска_"/>
    <w:link w:val="af6"/>
    <w:uiPriority w:val="99"/>
    <w:rsid w:val="00D604ED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af7">
    <w:name w:val="Сноска + Курсив"/>
    <w:uiPriority w:val="99"/>
    <w:rsid w:val="00D604ED"/>
    <w:rPr>
      <w:rFonts w:ascii="Times New Roman" w:hAnsi="Times New Roman" w:cs="Times New Roman"/>
      <w:i/>
      <w:iCs/>
      <w:sz w:val="18"/>
      <w:szCs w:val="18"/>
      <w:shd w:val="clear" w:color="auto" w:fill="FFFFFF"/>
    </w:rPr>
  </w:style>
  <w:style w:type="paragraph" w:customStyle="1" w:styleId="af6">
    <w:name w:val="Сноска"/>
    <w:basedOn w:val="a"/>
    <w:link w:val="af5"/>
    <w:uiPriority w:val="99"/>
    <w:rsid w:val="00D604ED"/>
    <w:pPr>
      <w:shd w:val="clear" w:color="auto" w:fill="FFFFFF"/>
      <w:spacing w:line="211" w:lineRule="exact"/>
      <w:ind w:firstLine="280"/>
    </w:pPr>
    <w:rPr>
      <w:rFonts w:eastAsiaTheme="minorHAnsi"/>
      <w:sz w:val="18"/>
      <w:szCs w:val="18"/>
      <w:lang w:eastAsia="en-US"/>
    </w:rPr>
  </w:style>
  <w:style w:type="character" w:customStyle="1" w:styleId="13">
    <w:name w:val="Основной текст (13)_"/>
    <w:link w:val="131"/>
    <w:uiPriority w:val="99"/>
    <w:rsid w:val="00D604ED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834">
    <w:name w:val="Основной текст (8) + Полужирный34"/>
    <w:uiPriority w:val="99"/>
    <w:rsid w:val="00D604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paragraph" w:customStyle="1" w:styleId="131">
    <w:name w:val="Основной текст (13)1"/>
    <w:basedOn w:val="a"/>
    <w:link w:val="13"/>
    <w:uiPriority w:val="99"/>
    <w:rsid w:val="00D604ED"/>
    <w:pPr>
      <w:shd w:val="clear" w:color="auto" w:fill="FFFFFF"/>
      <w:spacing w:line="240" w:lineRule="atLeast"/>
      <w:ind w:hanging="480"/>
      <w:jc w:val="both"/>
    </w:pPr>
    <w:rPr>
      <w:rFonts w:eastAsiaTheme="minorHAnsi"/>
      <w:b/>
      <w:bCs/>
      <w:sz w:val="18"/>
      <w:szCs w:val="18"/>
      <w:lang w:eastAsia="en-US"/>
    </w:rPr>
  </w:style>
  <w:style w:type="character" w:customStyle="1" w:styleId="816">
    <w:name w:val="Основной текст (8) + Курсив16"/>
    <w:uiPriority w:val="99"/>
    <w:rsid w:val="00D604ED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33">
    <w:name w:val="Основной текст (8) + Полужирный33"/>
    <w:uiPriority w:val="99"/>
    <w:rsid w:val="00D604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4">
    <w:name w:val="Основной текст (8) + Курсив14"/>
    <w:uiPriority w:val="99"/>
    <w:rsid w:val="00D604ED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31">
    <w:name w:val="Основной текст (8) + Полужирный31"/>
    <w:uiPriority w:val="99"/>
    <w:rsid w:val="00D604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30">
    <w:name w:val="Основной текст (8) + Полужирный30"/>
    <w:uiPriority w:val="99"/>
    <w:rsid w:val="00D604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3">
    <w:name w:val="Основной текст (8) + Курсив13"/>
    <w:uiPriority w:val="99"/>
    <w:rsid w:val="00D604ED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12">
    <w:name w:val="Основной текст (8) + Курсив12"/>
    <w:uiPriority w:val="99"/>
    <w:rsid w:val="00D604ED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27">
    <w:name w:val="Основной текст (8) + Полужирный27"/>
    <w:uiPriority w:val="99"/>
    <w:rsid w:val="00D604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7">
    <w:name w:val="Основной текст (8) + Курсив17"/>
    <w:uiPriority w:val="99"/>
    <w:rsid w:val="00D604ED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92">
    <w:name w:val="Подпись к картинке + 9"/>
    <w:aliases w:val="5 pt,Полужирный,Курсив"/>
    <w:uiPriority w:val="99"/>
    <w:rsid w:val="00D604ED"/>
    <w:rPr>
      <w:rFonts w:ascii="Times New Roman" w:hAnsi="Times New Roman" w:cs="Times New Roman"/>
      <w:b/>
      <w:bCs/>
      <w:i/>
      <w:iCs/>
      <w:spacing w:val="0"/>
      <w:sz w:val="19"/>
      <w:szCs w:val="19"/>
    </w:rPr>
  </w:style>
  <w:style w:type="character" w:customStyle="1" w:styleId="832">
    <w:name w:val="Основной текст (8) + Полужирный32"/>
    <w:uiPriority w:val="99"/>
    <w:rsid w:val="00D604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29">
    <w:name w:val="Основной текст (8) + Полужирный29"/>
    <w:uiPriority w:val="99"/>
    <w:rsid w:val="00D604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28">
    <w:name w:val="Основной текст (8) + Полужирный28"/>
    <w:aliases w:val="Курсив18"/>
    <w:uiPriority w:val="99"/>
    <w:rsid w:val="00D604ED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17">
    <w:name w:val="Основной текст (17)_"/>
    <w:link w:val="170"/>
    <w:uiPriority w:val="99"/>
    <w:locked/>
    <w:rsid w:val="00D604ED"/>
    <w:rPr>
      <w:rFonts w:ascii="Times New Roman" w:hAnsi="Times New Roman" w:cs="Times New Roman"/>
      <w:i/>
      <w:iCs/>
      <w:sz w:val="18"/>
      <w:szCs w:val="18"/>
      <w:shd w:val="clear" w:color="auto" w:fill="FFFFFF"/>
    </w:rPr>
  </w:style>
  <w:style w:type="paragraph" w:customStyle="1" w:styleId="170">
    <w:name w:val="Основной текст (17)"/>
    <w:basedOn w:val="a"/>
    <w:link w:val="17"/>
    <w:uiPriority w:val="99"/>
    <w:rsid w:val="00D604ED"/>
    <w:pPr>
      <w:shd w:val="clear" w:color="auto" w:fill="FFFFFF"/>
      <w:spacing w:line="192" w:lineRule="exact"/>
      <w:jc w:val="both"/>
    </w:pPr>
    <w:rPr>
      <w:rFonts w:eastAsiaTheme="minorHAnsi"/>
      <w:i/>
      <w:iCs/>
      <w:sz w:val="18"/>
      <w:szCs w:val="18"/>
      <w:lang w:eastAsia="en-US"/>
    </w:rPr>
  </w:style>
  <w:style w:type="character" w:customStyle="1" w:styleId="18">
    <w:name w:val="Основной текст (18)_"/>
    <w:link w:val="181"/>
    <w:uiPriority w:val="99"/>
    <w:locked/>
    <w:rsid w:val="00D604ED"/>
    <w:rPr>
      <w:rFonts w:ascii="Arial" w:hAnsi="Arial" w:cs="Arial"/>
      <w:sz w:val="12"/>
      <w:szCs w:val="12"/>
      <w:shd w:val="clear" w:color="auto" w:fill="FFFFFF"/>
    </w:rPr>
  </w:style>
  <w:style w:type="character" w:customStyle="1" w:styleId="811">
    <w:name w:val="Основной текст (8) + Курсив11"/>
    <w:uiPriority w:val="99"/>
    <w:rsid w:val="00D604ED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paragraph" w:customStyle="1" w:styleId="181">
    <w:name w:val="Основной текст (18)1"/>
    <w:basedOn w:val="a"/>
    <w:link w:val="18"/>
    <w:uiPriority w:val="99"/>
    <w:rsid w:val="00D604ED"/>
    <w:pPr>
      <w:shd w:val="clear" w:color="auto" w:fill="FFFFFF"/>
      <w:spacing w:line="240" w:lineRule="atLeast"/>
    </w:pPr>
    <w:rPr>
      <w:rFonts w:ascii="Arial" w:eastAsiaTheme="minorHAnsi" w:hAnsi="Arial" w:cs="Arial"/>
      <w:sz w:val="12"/>
      <w:szCs w:val="12"/>
      <w:lang w:eastAsia="en-US"/>
    </w:rPr>
  </w:style>
  <w:style w:type="character" w:customStyle="1" w:styleId="826">
    <w:name w:val="Основной текст (8) + Полужирный26"/>
    <w:uiPriority w:val="99"/>
    <w:rsid w:val="00D604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25">
    <w:name w:val="Основной текст (8) + Полужирный25"/>
    <w:aliases w:val="Курсив17"/>
    <w:uiPriority w:val="99"/>
    <w:rsid w:val="00D604ED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10">
    <w:name w:val="Основной текст (8) + Курсив10"/>
    <w:uiPriority w:val="99"/>
    <w:rsid w:val="00D604ED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24">
    <w:name w:val="Основной текст (8) + Полужирный24"/>
    <w:uiPriority w:val="99"/>
    <w:rsid w:val="00D604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23">
    <w:name w:val="Основной текст (8) + Полужирный23"/>
    <w:aliases w:val="Курсив16"/>
    <w:uiPriority w:val="99"/>
    <w:rsid w:val="00D604ED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9">
    <w:name w:val="Основной текст (8) + Курсив9"/>
    <w:uiPriority w:val="99"/>
    <w:rsid w:val="00D604ED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20">
    <w:name w:val="Основной текст (20)_"/>
    <w:link w:val="200"/>
    <w:uiPriority w:val="99"/>
    <w:locked/>
    <w:rsid w:val="00D604ED"/>
    <w:rPr>
      <w:rFonts w:ascii="Arial" w:hAnsi="Arial" w:cs="Arial"/>
      <w:spacing w:val="20"/>
      <w:sz w:val="12"/>
      <w:szCs w:val="12"/>
      <w:shd w:val="clear" w:color="auto" w:fill="FFFFFF"/>
    </w:rPr>
  </w:style>
  <w:style w:type="paragraph" w:customStyle="1" w:styleId="200">
    <w:name w:val="Основной текст (20)"/>
    <w:basedOn w:val="a"/>
    <w:link w:val="20"/>
    <w:uiPriority w:val="99"/>
    <w:rsid w:val="00D604ED"/>
    <w:pPr>
      <w:shd w:val="clear" w:color="auto" w:fill="FFFFFF"/>
      <w:spacing w:line="240" w:lineRule="atLeast"/>
      <w:jc w:val="both"/>
    </w:pPr>
    <w:rPr>
      <w:rFonts w:ascii="Arial" w:eastAsiaTheme="minorHAnsi" w:hAnsi="Arial" w:cs="Arial"/>
      <w:spacing w:val="20"/>
      <w:sz w:val="12"/>
      <w:szCs w:val="12"/>
      <w:lang w:eastAsia="en-US"/>
    </w:rPr>
  </w:style>
  <w:style w:type="character" w:customStyle="1" w:styleId="822">
    <w:name w:val="Основной текст (8) + Полужирный22"/>
    <w:uiPriority w:val="99"/>
    <w:rsid w:val="00D604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8">
    <w:name w:val="Основной текст (8) + Курсив8"/>
    <w:uiPriority w:val="99"/>
    <w:rsid w:val="00D604ED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 (13) + Курсив"/>
    <w:uiPriority w:val="99"/>
    <w:rsid w:val="00D604ED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21">
    <w:name w:val="Основной текст (8) + Полужирный21"/>
    <w:uiPriority w:val="99"/>
    <w:rsid w:val="00D604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70">
    <w:name w:val="Основной текст (8) + Курсив7"/>
    <w:uiPriority w:val="99"/>
    <w:rsid w:val="00D604ED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6">
    <w:name w:val="Основной текст (8) + Курсив6"/>
    <w:uiPriority w:val="99"/>
    <w:rsid w:val="00D604ED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13Arial">
    <w:name w:val="Основной текст (13) + Arial"/>
    <w:aliases w:val="8 pt"/>
    <w:uiPriority w:val="99"/>
    <w:rsid w:val="00D604ED"/>
    <w:rPr>
      <w:rFonts w:ascii="Arial" w:hAnsi="Arial" w:cs="Arial"/>
      <w:b/>
      <w:bCs/>
      <w:spacing w:val="0"/>
      <w:sz w:val="16"/>
      <w:szCs w:val="16"/>
      <w:shd w:val="clear" w:color="auto" w:fill="FFFFFF"/>
    </w:rPr>
  </w:style>
  <w:style w:type="character" w:customStyle="1" w:styleId="820">
    <w:name w:val="Основной текст (8) + Полужирный20"/>
    <w:uiPriority w:val="99"/>
    <w:rsid w:val="00D604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9">
    <w:name w:val="Основной текст (8) + Полужирный19"/>
    <w:uiPriority w:val="99"/>
    <w:rsid w:val="00D604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8">
    <w:name w:val="Основной текст (8) + Полужирный18"/>
    <w:uiPriority w:val="99"/>
    <w:rsid w:val="00D604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40">
    <w:name w:val="Основной текст (8) + Курсив4"/>
    <w:uiPriority w:val="99"/>
    <w:rsid w:val="00D604ED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22">
    <w:name w:val="Основной текст (22)_"/>
    <w:link w:val="220"/>
    <w:uiPriority w:val="99"/>
    <w:locked/>
    <w:rsid w:val="00D604ED"/>
    <w:rPr>
      <w:rFonts w:ascii="Arial" w:hAnsi="Arial" w:cs="Arial"/>
      <w:spacing w:val="20"/>
      <w:sz w:val="12"/>
      <w:szCs w:val="12"/>
      <w:shd w:val="clear" w:color="auto" w:fill="FFFFFF"/>
    </w:rPr>
  </w:style>
  <w:style w:type="paragraph" w:customStyle="1" w:styleId="220">
    <w:name w:val="Основной текст (22)"/>
    <w:basedOn w:val="a"/>
    <w:link w:val="22"/>
    <w:uiPriority w:val="99"/>
    <w:rsid w:val="00D604ED"/>
    <w:pPr>
      <w:shd w:val="clear" w:color="auto" w:fill="FFFFFF"/>
      <w:spacing w:line="240" w:lineRule="atLeast"/>
      <w:jc w:val="both"/>
    </w:pPr>
    <w:rPr>
      <w:rFonts w:ascii="Arial" w:eastAsiaTheme="minorHAnsi" w:hAnsi="Arial" w:cs="Arial"/>
      <w:spacing w:val="20"/>
      <w:sz w:val="12"/>
      <w:szCs w:val="12"/>
      <w:lang w:eastAsia="en-US"/>
    </w:rPr>
  </w:style>
  <w:style w:type="character" w:customStyle="1" w:styleId="836">
    <w:name w:val="Основной текст (8) + Курсив3"/>
    <w:uiPriority w:val="99"/>
    <w:rsid w:val="00D604ED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170">
    <w:name w:val="Основной текст (8) + Полужирный17"/>
    <w:uiPriority w:val="99"/>
    <w:rsid w:val="00D604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2a">
    <w:name w:val="Основной текст (8) + Курсив2"/>
    <w:uiPriority w:val="99"/>
    <w:rsid w:val="00D604ED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160">
    <w:name w:val="Основной текст (8) + Полужирный16"/>
    <w:uiPriority w:val="99"/>
    <w:rsid w:val="00D604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5">
    <w:name w:val="Основной текст (8) + Полужирный15"/>
    <w:aliases w:val="Курсив15"/>
    <w:uiPriority w:val="99"/>
    <w:rsid w:val="00D604ED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1a">
    <w:name w:val="Основной текст (8) + Курсив1"/>
    <w:uiPriority w:val="99"/>
    <w:rsid w:val="00D604ED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138">
    <w:name w:val="Основной текст (13) + Курсив8"/>
    <w:uiPriority w:val="99"/>
    <w:rsid w:val="00D604ED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140">
    <w:name w:val="Основной текст (8) + Полужирный14"/>
    <w:uiPriority w:val="99"/>
    <w:rsid w:val="00D604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30">
    <w:name w:val="Основной текст (8) + Полужирный13"/>
    <w:aliases w:val="Курсив14"/>
    <w:uiPriority w:val="99"/>
    <w:rsid w:val="00D604ED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132">
    <w:name w:val="Основной текст (13)"/>
    <w:uiPriority w:val="99"/>
    <w:rsid w:val="00D604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20">
    <w:name w:val="Основной текст (8) + Полужирный12"/>
    <w:aliases w:val="Курсив13"/>
    <w:uiPriority w:val="99"/>
    <w:rsid w:val="00D604ED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Consolas">
    <w:name w:val="Основной текст (8) + Consolas"/>
    <w:aliases w:val="8 pt6,Интервал 0 pt"/>
    <w:uiPriority w:val="99"/>
    <w:rsid w:val="00D604ED"/>
    <w:rPr>
      <w:rFonts w:ascii="Consolas" w:hAnsi="Consolas" w:cs="Consolas"/>
      <w:spacing w:val="-10"/>
      <w:sz w:val="16"/>
      <w:szCs w:val="16"/>
      <w:shd w:val="clear" w:color="auto" w:fill="FFFFFF"/>
    </w:rPr>
  </w:style>
  <w:style w:type="character" w:customStyle="1" w:styleId="24">
    <w:name w:val="Основной текст (24)_"/>
    <w:link w:val="240"/>
    <w:uiPriority w:val="99"/>
    <w:locked/>
    <w:rsid w:val="00D604ED"/>
    <w:rPr>
      <w:rFonts w:ascii="Arial" w:hAnsi="Arial" w:cs="Arial"/>
      <w:spacing w:val="20"/>
      <w:sz w:val="12"/>
      <w:szCs w:val="12"/>
      <w:shd w:val="clear" w:color="auto" w:fill="FFFFFF"/>
    </w:rPr>
  </w:style>
  <w:style w:type="paragraph" w:customStyle="1" w:styleId="240">
    <w:name w:val="Основной текст (24)"/>
    <w:basedOn w:val="a"/>
    <w:link w:val="24"/>
    <w:uiPriority w:val="99"/>
    <w:rsid w:val="00D604ED"/>
    <w:pPr>
      <w:shd w:val="clear" w:color="auto" w:fill="FFFFFF"/>
      <w:spacing w:line="240" w:lineRule="atLeast"/>
      <w:jc w:val="both"/>
    </w:pPr>
    <w:rPr>
      <w:rFonts w:ascii="Arial" w:eastAsiaTheme="minorHAnsi" w:hAnsi="Arial" w:cs="Arial"/>
      <w:spacing w:val="20"/>
      <w:sz w:val="12"/>
      <w:szCs w:val="12"/>
      <w:lang w:eastAsia="en-US"/>
    </w:rPr>
  </w:style>
  <w:style w:type="character" w:customStyle="1" w:styleId="8Arial">
    <w:name w:val="Основной текст (8) + Arial"/>
    <w:aliases w:val="8 pt5,Полужирный9"/>
    <w:uiPriority w:val="99"/>
    <w:rsid w:val="00D604ED"/>
    <w:rPr>
      <w:rFonts w:ascii="Arial" w:hAnsi="Arial" w:cs="Arial"/>
      <w:b/>
      <w:bCs/>
      <w:spacing w:val="0"/>
      <w:sz w:val="16"/>
      <w:szCs w:val="16"/>
      <w:shd w:val="clear" w:color="auto" w:fill="FFFFFF"/>
    </w:rPr>
  </w:style>
  <w:style w:type="character" w:customStyle="1" w:styleId="8110">
    <w:name w:val="Основной текст (8) + Полужирный11"/>
    <w:aliases w:val="Курсив12"/>
    <w:uiPriority w:val="99"/>
    <w:rsid w:val="00D604ED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133">
    <w:name w:val="Основной текст (13) + Не полужирный"/>
    <w:uiPriority w:val="99"/>
    <w:rsid w:val="00D604ED"/>
    <w:rPr>
      <w:rFonts w:ascii="Times New Roman" w:hAnsi="Times New Roman" w:cs="Times New Roman"/>
      <w:b w:val="0"/>
      <w:bCs w:val="0"/>
      <w:spacing w:val="0"/>
      <w:sz w:val="18"/>
      <w:szCs w:val="18"/>
      <w:shd w:val="clear" w:color="auto" w:fill="FFFFFF"/>
    </w:rPr>
  </w:style>
  <w:style w:type="character" w:customStyle="1" w:styleId="137">
    <w:name w:val="Основной текст (13) + Курсив7"/>
    <w:uiPriority w:val="99"/>
    <w:rsid w:val="00D604ED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100">
    <w:name w:val="Основной текст (8) + Полужирный10"/>
    <w:aliases w:val="Курсив11"/>
    <w:uiPriority w:val="99"/>
    <w:rsid w:val="00D604ED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25">
    <w:name w:val="Основной текст (25)_"/>
    <w:link w:val="251"/>
    <w:uiPriority w:val="99"/>
    <w:locked/>
    <w:rsid w:val="00D604ED"/>
    <w:rPr>
      <w:rFonts w:ascii="Times New Roman" w:hAnsi="Times New Roman" w:cs="Times New Roman"/>
      <w:b/>
      <w:bCs/>
      <w:i/>
      <w:iCs/>
      <w:sz w:val="18"/>
      <w:szCs w:val="18"/>
      <w:shd w:val="clear" w:color="auto" w:fill="FFFFFF"/>
    </w:rPr>
  </w:style>
  <w:style w:type="character" w:customStyle="1" w:styleId="250">
    <w:name w:val="Основной текст (25) + Не курсив"/>
    <w:uiPriority w:val="99"/>
    <w:rsid w:val="00D604ED"/>
    <w:rPr>
      <w:rFonts w:ascii="Times New Roman" w:hAnsi="Times New Roman" w:cs="Times New Roman"/>
      <w:b/>
      <w:bCs/>
      <w:i w:val="0"/>
      <w:iCs w:val="0"/>
      <w:sz w:val="18"/>
      <w:szCs w:val="18"/>
      <w:shd w:val="clear" w:color="auto" w:fill="FFFFFF"/>
    </w:rPr>
  </w:style>
  <w:style w:type="character" w:customStyle="1" w:styleId="252">
    <w:name w:val="Основной текст (25)"/>
    <w:uiPriority w:val="99"/>
    <w:rsid w:val="00D604ED"/>
    <w:rPr>
      <w:rFonts w:ascii="Times New Roman" w:hAnsi="Times New Roman" w:cs="Times New Roman"/>
      <w:b/>
      <w:bCs/>
      <w:i/>
      <w:iCs/>
      <w:sz w:val="18"/>
      <w:szCs w:val="18"/>
      <w:shd w:val="clear" w:color="auto" w:fill="FFFFFF"/>
    </w:rPr>
  </w:style>
  <w:style w:type="paragraph" w:customStyle="1" w:styleId="251">
    <w:name w:val="Основной текст (25)1"/>
    <w:basedOn w:val="a"/>
    <w:link w:val="25"/>
    <w:uiPriority w:val="99"/>
    <w:rsid w:val="00D604ED"/>
    <w:pPr>
      <w:shd w:val="clear" w:color="auto" w:fill="FFFFFF"/>
      <w:spacing w:line="192" w:lineRule="exact"/>
      <w:jc w:val="both"/>
    </w:pPr>
    <w:rPr>
      <w:rFonts w:eastAsiaTheme="minorHAnsi"/>
      <w:b/>
      <w:bCs/>
      <w:i/>
      <w:iCs/>
      <w:sz w:val="18"/>
      <w:szCs w:val="18"/>
      <w:lang w:eastAsia="en-US"/>
    </w:rPr>
  </w:style>
  <w:style w:type="character" w:customStyle="1" w:styleId="136">
    <w:name w:val="Основной текст (13) + Курсив6"/>
    <w:uiPriority w:val="99"/>
    <w:rsid w:val="00D604ED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1320">
    <w:name w:val="Основной текст (13) + Не полужирный2"/>
    <w:aliases w:val="Интервал 2 pt"/>
    <w:uiPriority w:val="99"/>
    <w:rsid w:val="00D604ED"/>
    <w:rPr>
      <w:rFonts w:ascii="Times New Roman" w:hAnsi="Times New Roman" w:cs="Times New Roman"/>
      <w:b w:val="0"/>
      <w:bCs w:val="0"/>
      <w:spacing w:val="40"/>
      <w:sz w:val="18"/>
      <w:szCs w:val="18"/>
      <w:shd w:val="clear" w:color="auto" w:fill="FFFFFF"/>
    </w:rPr>
  </w:style>
  <w:style w:type="character" w:customStyle="1" w:styleId="890">
    <w:name w:val="Основной текст (8) + Полужирный9"/>
    <w:aliases w:val="Курсив10"/>
    <w:uiPriority w:val="99"/>
    <w:rsid w:val="00D604ED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135">
    <w:name w:val="Основной текст (13) + Курсив5"/>
    <w:uiPriority w:val="99"/>
    <w:rsid w:val="00D604ED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26">
    <w:name w:val="Основной текст (26)_"/>
    <w:link w:val="260"/>
    <w:uiPriority w:val="99"/>
    <w:locked/>
    <w:rsid w:val="00D604ED"/>
    <w:rPr>
      <w:rFonts w:ascii="Arial" w:hAnsi="Arial" w:cs="Arial"/>
      <w:spacing w:val="20"/>
      <w:sz w:val="12"/>
      <w:szCs w:val="12"/>
      <w:shd w:val="clear" w:color="auto" w:fill="FFFFFF"/>
    </w:rPr>
  </w:style>
  <w:style w:type="paragraph" w:customStyle="1" w:styleId="260">
    <w:name w:val="Основной текст (26)"/>
    <w:basedOn w:val="a"/>
    <w:link w:val="26"/>
    <w:uiPriority w:val="99"/>
    <w:rsid w:val="00D604ED"/>
    <w:pPr>
      <w:shd w:val="clear" w:color="auto" w:fill="FFFFFF"/>
      <w:spacing w:line="240" w:lineRule="atLeast"/>
      <w:jc w:val="both"/>
    </w:pPr>
    <w:rPr>
      <w:rFonts w:ascii="Arial" w:eastAsiaTheme="minorHAnsi" w:hAnsi="Arial" w:cs="Arial"/>
      <w:spacing w:val="20"/>
      <w:sz w:val="12"/>
      <w:szCs w:val="12"/>
      <w:lang w:eastAsia="en-US"/>
    </w:rPr>
  </w:style>
  <w:style w:type="character" w:customStyle="1" w:styleId="8Arial3">
    <w:name w:val="Основной текст (8) + Arial3"/>
    <w:aliases w:val="8 pt4,Полужирный8"/>
    <w:uiPriority w:val="99"/>
    <w:rsid w:val="00D604ED"/>
    <w:rPr>
      <w:rFonts w:ascii="Arial" w:hAnsi="Arial" w:cs="Arial"/>
      <w:b/>
      <w:bCs/>
      <w:spacing w:val="0"/>
      <w:sz w:val="16"/>
      <w:szCs w:val="16"/>
      <w:shd w:val="clear" w:color="auto" w:fill="FFFFFF"/>
    </w:rPr>
  </w:style>
  <w:style w:type="character" w:customStyle="1" w:styleId="880">
    <w:name w:val="Основной текст (8) + Полужирный8"/>
    <w:aliases w:val="Курсив9"/>
    <w:uiPriority w:val="99"/>
    <w:rsid w:val="00D604ED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71">
    <w:name w:val="Основной текст (8) + Полужирный7"/>
    <w:aliases w:val="Курсив8"/>
    <w:uiPriority w:val="99"/>
    <w:rsid w:val="00D604ED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134">
    <w:name w:val="Основной текст (13) + Курсив4"/>
    <w:uiPriority w:val="99"/>
    <w:rsid w:val="00D604ED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Arial1">
    <w:name w:val="Основной текст (8) + Arial1"/>
    <w:aliases w:val="8 pt2,Полужирный6"/>
    <w:uiPriority w:val="99"/>
    <w:rsid w:val="00D604ED"/>
    <w:rPr>
      <w:rFonts w:ascii="Arial" w:hAnsi="Arial" w:cs="Arial"/>
      <w:b/>
      <w:bCs/>
      <w:spacing w:val="0"/>
      <w:sz w:val="16"/>
      <w:szCs w:val="16"/>
      <w:shd w:val="clear" w:color="auto" w:fill="FFFFFF"/>
    </w:rPr>
  </w:style>
  <w:style w:type="character" w:customStyle="1" w:styleId="5">
    <w:name w:val="Заголовок №5"/>
    <w:uiPriority w:val="99"/>
    <w:rsid w:val="00D604ED"/>
    <w:rPr>
      <w:rFonts w:ascii="Arial" w:hAnsi="Arial" w:cs="Arial"/>
      <w:b/>
      <w:bCs/>
      <w:noProof/>
      <w:spacing w:val="0"/>
      <w:sz w:val="40"/>
      <w:szCs w:val="40"/>
    </w:rPr>
  </w:style>
  <w:style w:type="character" w:customStyle="1" w:styleId="860">
    <w:name w:val="Основной текст (8) + Полужирный6"/>
    <w:aliases w:val="Курсив7"/>
    <w:uiPriority w:val="99"/>
    <w:rsid w:val="00D604ED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5">
    <w:name w:val="Основной текст (8) + Полужирный5"/>
    <w:aliases w:val="Курсив6"/>
    <w:uiPriority w:val="99"/>
    <w:rsid w:val="00D604ED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1330">
    <w:name w:val="Основной текст (13) + Курсив3"/>
    <w:uiPriority w:val="99"/>
    <w:rsid w:val="00D604ED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41">
    <w:name w:val="Основной текст (8) + Полужирный4"/>
    <w:aliases w:val="Курсив5"/>
    <w:uiPriority w:val="99"/>
    <w:rsid w:val="00D604ED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paragraph" w:customStyle="1" w:styleId="p1">
    <w:name w:val="p1"/>
    <w:basedOn w:val="a"/>
    <w:rsid w:val="00D604ED"/>
    <w:pPr>
      <w:spacing w:before="100" w:beforeAutospacing="1" w:after="100" w:afterAutospacing="1"/>
    </w:pPr>
  </w:style>
  <w:style w:type="paragraph" w:customStyle="1" w:styleId="p6">
    <w:name w:val="p6"/>
    <w:basedOn w:val="a"/>
    <w:rsid w:val="00D604ED"/>
    <w:pPr>
      <w:spacing w:before="100" w:beforeAutospacing="1" w:after="100" w:afterAutospacing="1"/>
    </w:pPr>
  </w:style>
  <w:style w:type="character" w:customStyle="1" w:styleId="s1">
    <w:name w:val="s1"/>
    <w:basedOn w:val="a0"/>
    <w:rsid w:val="00D604ED"/>
  </w:style>
  <w:style w:type="paragraph" w:customStyle="1" w:styleId="p7">
    <w:name w:val="p7"/>
    <w:basedOn w:val="a"/>
    <w:rsid w:val="00D604ED"/>
    <w:pPr>
      <w:spacing w:before="100" w:beforeAutospacing="1" w:after="100" w:afterAutospacing="1"/>
    </w:pPr>
  </w:style>
  <w:style w:type="character" w:customStyle="1" w:styleId="s2">
    <w:name w:val="s2"/>
    <w:basedOn w:val="a0"/>
    <w:rsid w:val="00D604ED"/>
  </w:style>
  <w:style w:type="paragraph" w:customStyle="1" w:styleId="p8">
    <w:name w:val="p8"/>
    <w:basedOn w:val="a"/>
    <w:rsid w:val="00D604ED"/>
    <w:pPr>
      <w:spacing w:before="100" w:beforeAutospacing="1" w:after="100" w:afterAutospacing="1"/>
    </w:pPr>
  </w:style>
  <w:style w:type="character" w:customStyle="1" w:styleId="82b">
    <w:name w:val="Заголовок №8 (2)_"/>
    <w:link w:val="82c"/>
    <w:uiPriority w:val="99"/>
    <w:locked/>
    <w:rsid w:val="00D604ED"/>
    <w:rPr>
      <w:rFonts w:ascii="Times New Roman" w:hAnsi="Times New Roman"/>
      <w:b/>
      <w:bCs/>
      <w:sz w:val="19"/>
      <w:szCs w:val="19"/>
      <w:shd w:val="clear" w:color="auto" w:fill="FFFFFF"/>
    </w:rPr>
  </w:style>
  <w:style w:type="character" w:customStyle="1" w:styleId="837">
    <w:name w:val="Заголовок №8 (3)_"/>
    <w:link w:val="8310"/>
    <w:uiPriority w:val="99"/>
    <w:locked/>
    <w:rsid w:val="00D604ED"/>
    <w:rPr>
      <w:rFonts w:ascii="Times New Roman" w:hAnsi="Times New Roman"/>
      <w:sz w:val="19"/>
      <w:szCs w:val="19"/>
      <w:shd w:val="clear" w:color="auto" w:fill="FFFFFF"/>
    </w:rPr>
  </w:style>
  <w:style w:type="character" w:customStyle="1" w:styleId="82d">
    <w:name w:val="Заголовок №8 (2) + Не полужирный"/>
    <w:uiPriority w:val="99"/>
    <w:rsid w:val="00D604ED"/>
    <w:rPr>
      <w:rFonts w:ascii="Times New Roman" w:hAnsi="Times New Roman"/>
      <w:b w:val="0"/>
      <w:bCs w:val="0"/>
      <w:sz w:val="19"/>
      <w:szCs w:val="19"/>
      <w:shd w:val="clear" w:color="auto" w:fill="FFFFFF"/>
    </w:rPr>
  </w:style>
  <w:style w:type="character" w:customStyle="1" w:styleId="44">
    <w:name w:val="Основной текст + Полужирный44"/>
    <w:aliases w:val="Курсив51"/>
    <w:uiPriority w:val="99"/>
    <w:rsid w:val="00D604ED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pt23">
    <w:name w:val="Основной текст + Интервал 1 pt23"/>
    <w:uiPriority w:val="99"/>
    <w:rsid w:val="00D604ED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43">
    <w:name w:val="Основной текст + Полужирный43"/>
    <w:uiPriority w:val="99"/>
    <w:rsid w:val="00D604ED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8a">
    <w:name w:val="Заголовок №8 + Не полужирный"/>
    <w:aliases w:val="Не курсив16"/>
    <w:uiPriority w:val="99"/>
    <w:rsid w:val="00D604ED"/>
    <w:rPr>
      <w:rFonts w:ascii="Times New Roman" w:hAnsi="Times New Roman" w:cs="Times New Roman"/>
      <w:b w:val="0"/>
      <w:bCs w:val="0"/>
      <w:i w:val="0"/>
      <w:iCs w:val="0"/>
      <w:sz w:val="19"/>
      <w:szCs w:val="19"/>
      <w:shd w:val="clear" w:color="auto" w:fill="FFFFFF"/>
    </w:rPr>
  </w:style>
  <w:style w:type="character" w:customStyle="1" w:styleId="838">
    <w:name w:val="Заголовок №8 (3) + Полужирный"/>
    <w:uiPriority w:val="99"/>
    <w:rsid w:val="00D604ED"/>
    <w:rPr>
      <w:rFonts w:ascii="Times New Roman" w:hAnsi="Times New Roman"/>
      <w:b/>
      <w:bCs/>
      <w:sz w:val="19"/>
      <w:szCs w:val="19"/>
      <w:shd w:val="clear" w:color="auto" w:fill="FFFFFF"/>
    </w:rPr>
  </w:style>
  <w:style w:type="character" w:customStyle="1" w:styleId="8360">
    <w:name w:val="Заголовок №8 (3) + Полужирный6"/>
    <w:aliases w:val="Курсив50"/>
    <w:uiPriority w:val="99"/>
    <w:rsid w:val="00D604ED"/>
    <w:rPr>
      <w:rFonts w:ascii="Times New Roman" w:hAnsi="Times New Roman"/>
      <w:b/>
      <w:bCs/>
      <w:i/>
      <w:iCs/>
      <w:sz w:val="19"/>
      <w:szCs w:val="19"/>
      <w:shd w:val="clear" w:color="auto" w:fill="FFFFFF"/>
    </w:rPr>
  </w:style>
  <w:style w:type="character" w:customStyle="1" w:styleId="42">
    <w:name w:val="Основной текст + Полужирный42"/>
    <w:aliases w:val="Курсив49"/>
    <w:uiPriority w:val="99"/>
    <w:rsid w:val="00D604ED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pt22">
    <w:name w:val="Основной текст + Интервал 1 pt22"/>
    <w:uiPriority w:val="99"/>
    <w:rsid w:val="00D604ED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41">
    <w:name w:val="Основной текст + Полужирный41"/>
    <w:uiPriority w:val="99"/>
    <w:rsid w:val="00D604ED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8250">
    <w:name w:val="Заголовок №8 (2) + Не полужирный5"/>
    <w:uiPriority w:val="99"/>
    <w:rsid w:val="00D604ED"/>
    <w:rPr>
      <w:rFonts w:ascii="Times New Roman" w:hAnsi="Times New Roman"/>
      <w:b w:val="0"/>
      <w:bCs w:val="0"/>
      <w:sz w:val="19"/>
      <w:szCs w:val="19"/>
      <w:shd w:val="clear" w:color="auto" w:fill="FFFFFF"/>
    </w:rPr>
  </w:style>
  <w:style w:type="character" w:customStyle="1" w:styleId="850">
    <w:name w:val="Заголовок №8 + Не полужирный5"/>
    <w:aliases w:val="Не курсив15"/>
    <w:uiPriority w:val="99"/>
    <w:rsid w:val="00D604ED"/>
    <w:rPr>
      <w:rFonts w:ascii="Times New Roman" w:hAnsi="Times New Roman" w:cs="Times New Roman"/>
      <w:b w:val="0"/>
      <w:bCs w:val="0"/>
      <w:i w:val="0"/>
      <w:iCs w:val="0"/>
      <w:sz w:val="19"/>
      <w:szCs w:val="19"/>
      <w:shd w:val="clear" w:color="auto" w:fill="FFFFFF"/>
    </w:rPr>
  </w:style>
  <w:style w:type="character" w:customStyle="1" w:styleId="40">
    <w:name w:val="Основной текст + Полужирный40"/>
    <w:uiPriority w:val="99"/>
    <w:rsid w:val="00D604ED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39">
    <w:name w:val="Основной текст + Полужирный39"/>
    <w:aliases w:val="Курсив48"/>
    <w:uiPriority w:val="99"/>
    <w:rsid w:val="00D604ED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pt21">
    <w:name w:val="Основной текст + Интервал 1 pt21"/>
    <w:uiPriority w:val="99"/>
    <w:rsid w:val="00D604ED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113">
    <w:name w:val="Основной текст (11) + Не курсив3"/>
    <w:uiPriority w:val="99"/>
    <w:rsid w:val="00D604ED"/>
    <w:rPr>
      <w:rFonts w:ascii="Times New Roman" w:hAnsi="Times New Roman" w:cs="Times New Roman"/>
      <w:b/>
      <w:bCs/>
      <w:i w:val="0"/>
      <w:iCs w:val="0"/>
      <w:sz w:val="19"/>
      <w:szCs w:val="19"/>
      <w:shd w:val="clear" w:color="auto" w:fill="FFFFFF"/>
    </w:rPr>
  </w:style>
  <w:style w:type="character" w:customStyle="1" w:styleId="1212">
    <w:name w:val="Основной текст (12) + Не полужирный12"/>
    <w:uiPriority w:val="99"/>
    <w:rsid w:val="00D604ED"/>
    <w:rPr>
      <w:rFonts w:ascii="Times New Roman" w:hAnsi="Times New Roman" w:cs="Times New Roman"/>
      <w:b w:val="0"/>
      <w:bCs w:val="0"/>
      <w:sz w:val="19"/>
      <w:szCs w:val="19"/>
      <w:shd w:val="clear" w:color="auto" w:fill="FFFFFF"/>
    </w:rPr>
  </w:style>
  <w:style w:type="character" w:customStyle="1" w:styleId="122">
    <w:name w:val="Основной текст (12) + Курсив"/>
    <w:uiPriority w:val="99"/>
    <w:rsid w:val="00D604ED"/>
    <w:rPr>
      <w:rFonts w:ascii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character" w:customStyle="1" w:styleId="38">
    <w:name w:val="Основной текст + Полужирный38"/>
    <w:aliases w:val="Курсив47"/>
    <w:uiPriority w:val="99"/>
    <w:rsid w:val="00D604ED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pt20">
    <w:name w:val="Основной текст + Интервал 1 pt20"/>
    <w:uiPriority w:val="99"/>
    <w:rsid w:val="00D604ED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1211">
    <w:name w:val="Основной текст (12) + Не полужирный11"/>
    <w:uiPriority w:val="99"/>
    <w:rsid w:val="00D604ED"/>
    <w:rPr>
      <w:rFonts w:ascii="Times New Roman" w:hAnsi="Times New Roman" w:cs="Times New Roman"/>
      <w:b w:val="0"/>
      <w:bCs w:val="0"/>
      <w:sz w:val="19"/>
      <w:szCs w:val="19"/>
      <w:shd w:val="clear" w:color="auto" w:fill="FFFFFF"/>
    </w:rPr>
  </w:style>
  <w:style w:type="character" w:customStyle="1" w:styleId="37">
    <w:name w:val="Основной текст + Полужирный37"/>
    <w:uiPriority w:val="99"/>
    <w:rsid w:val="00D604ED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851">
    <w:name w:val="Заголовок №8 + Не курсив5"/>
    <w:uiPriority w:val="99"/>
    <w:rsid w:val="00D604ED"/>
    <w:rPr>
      <w:rFonts w:ascii="Times New Roman" w:hAnsi="Times New Roman" w:cs="Times New Roman"/>
      <w:b/>
      <w:bCs/>
      <w:i w:val="0"/>
      <w:iCs w:val="0"/>
      <w:sz w:val="19"/>
      <w:szCs w:val="19"/>
      <w:shd w:val="clear" w:color="auto" w:fill="FFFFFF"/>
    </w:rPr>
  </w:style>
  <w:style w:type="character" w:customStyle="1" w:styleId="842">
    <w:name w:val="Заголовок №8 + Не курсив4"/>
    <w:uiPriority w:val="99"/>
    <w:rsid w:val="00D604ED"/>
    <w:rPr>
      <w:rFonts w:ascii="Times New Roman" w:hAnsi="Times New Roman" w:cs="Times New Roman"/>
      <w:b/>
      <w:bCs/>
      <w:i w:val="0"/>
      <w:iCs w:val="0"/>
      <w:sz w:val="19"/>
      <w:szCs w:val="19"/>
      <w:shd w:val="clear" w:color="auto" w:fill="FFFFFF"/>
    </w:rPr>
  </w:style>
  <w:style w:type="character" w:customStyle="1" w:styleId="843">
    <w:name w:val="Заголовок №8 + Не полужирный4"/>
    <w:aliases w:val="Не курсив14"/>
    <w:uiPriority w:val="99"/>
    <w:rsid w:val="00D604ED"/>
    <w:rPr>
      <w:rFonts w:ascii="Times New Roman" w:hAnsi="Times New Roman" w:cs="Times New Roman"/>
      <w:b w:val="0"/>
      <w:bCs w:val="0"/>
      <w:i w:val="0"/>
      <w:iCs w:val="0"/>
      <w:sz w:val="19"/>
      <w:szCs w:val="19"/>
      <w:shd w:val="clear" w:color="auto" w:fill="FFFFFF"/>
    </w:rPr>
  </w:style>
  <w:style w:type="character" w:customStyle="1" w:styleId="1pt19">
    <w:name w:val="Основной текст + Интервал 1 pt19"/>
    <w:uiPriority w:val="99"/>
    <w:rsid w:val="00D604ED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36">
    <w:name w:val="Основной текст + Полужирный36"/>
    <w:uiPriority w:val="99"/>
    <w:rsid w:val="00D604ED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8240">
    <w:name w:val="Заголовок №8 (2) + Не полужирный4"/>
    <w:uiPriority w:val="99"/>
    <w:rsid w:val="00D604ED"/>
    <w:rPr>
      <w:rFonts w:ascii="Times New Roman" w:hAnsi="Times New Roman"/>
      <w:b w:val="0"/>
      <w:bCs w:val="0"/>
      <w:sz w:val="19"/>
      <w:szCs w:val="19"/>
      <w:shd w:val="clear" w:color="auto" w:fill="FFFFFF"/>
    </w:rPr>
  </w:style>
  <w:style w:type="character" w:customStyle="1" w:styleId="35">
    <w:name w:val="Основной текст + Полужирный35"/>
    <w:aliases w:val="Курсив46"/>
    <w:uiPriority w:val="99"/>
    <w:rsid w:val="00D604ED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8351">
    <w:name w:val="Заголовок №8 (3) + Полужирный5"/>
    <w:uiPriority w:val="99"/>
    <w:rsid w:val="00D604ED"/>
    <w:rPr>
      <w:rFonts w:ascii="Times New Roman" w:hAnsi="Times New Roman"/>
      <w:b/>
      <w:bCs/>
      <w:sz w:val="19"/>
      <w:szCs w:val="19"/>
      <w:shd w:val="clear" w:color="auto" w:fill="FFFFFF"/>
    </w:rPr>
  </w:style>
  <w:style w:type="paragraph" w:customStyle="1" w:styleId="82c">
    <w:name w:val="Заголовок №8 (2)"/>
    <w:basedOn w:val="a"/>
    <w:link w:val="82b"/>
    <w:uiPriority w:val="99"/>
    <w:rsid w:val="00D604ED"/>
    <w:pPr>
      <w:shd w:val="clear" w:color="auto" w:fill="FFFFFF"/>
      <w:spacing w:line="192" w:lineRule="exact"/>
      <w:ind w:firstLine="280"/>
      <w:jc w:val="both"/>
      <w:outlineLvl w:val="7"/>
    </w:pPr>
    <w:rPr>
      <w:rFonts w:eastAsiaTheme="minorHAnsi" w:cstheme="minorBidi"/>
      <w:b/>
      <w:bCs/>
      <w:sz w:val="19"/>
      <w:szCs w:val="19"/>
      <w:lang w:eastAsia="en-US"/>
    </w:rPr>
  </w:style>
  <w:style w:type="paragraph" w:customStyle="1" w:styleId="8310">
    <w:name w:val="Заголовок №8 (3)1"/>
    <w:basedOn w:val="a"/>
    <w:link w:val="837"/>
    <w:uiPriority w:val="99"/>
    <w:rsid w:val="00D604ED"/>
    <w:pPr>
      <w:shd w:val="clear" w:color="auto" w:fill="FFFFFF"/>
      <w:spacing w:line="192" w:lineRule="exact"/>
      <w:jc w:val="both"/>
      <w:outlineLvl w:val="7"/>
    </w:pPr>
    <w:rPr>
      <w:rFonts w:eastAsiaTheme="minorHAnsi" w:cstheme="minorBidi"/>
      <w:sz w:val="19"/>
      <w:szCs w:val="19"/>
      <w:lang w:eastAsia="en-US"/>
    </w:rPr>
  </w:style>
  <w:style w:type="character" w:customStyle="1" w:styleId="c20">
    <w:name w:val="c20"/>
    <w:basedOn w:val="a0"/>
    <w:rsid w:val="00D604ED"/>
  </w:style>
  <w:style w:type="character" w:customStyle="1" w:styleId="c28">
    <w:name w:val="c28"/>
    <w:basedOn w:val="a0"/>
    <w:rsid w:val="00D604ED"/>
  </w:style>
  <w:style w:type="paragraph" w:customStyle="1" w:styleId="c13">
    <w:name w:val="c13"/>
    <w:basedOn w:val="a"/>
    <w:rsid w:val="00D604ED"/>
    <w:pPr>
      <w:spacing w:before="100" w:beforeAutospacing="1" w:after="100" w:afterAutospacing="1"/>
    </w:pPr>
  </w:style>
  <w:style w:type="paragraph" w:customStyle="1" w:styleId="ParagraphStyle">
    <w:name w:val="Paragraph Style"/>
    <w:rsid w:val="00D604ED"/>
    <w:pPr>
      <w:widowControl w:val="0"/>
      <w:suppressAutoHyphens/>
      <w:autoSpaceDE w:val="0"/>
      <w:spacing w:after="0" w:line="240" w:lineRule="auto"/>
    </w:pPr>
    <w:rPr>
      <w:rFonts w:ascii="Times New Roman" w:eastAsia="SimSun" w:hAnsi="Times New Roman" w:cs="Mangal"/>
      <w:sz w:val="24"/>
      <w:szCs w:val="24"/>
      <w:lang w:eastAsia="hi-IN" w:bidi="hi-IN"/>
    </w:rPr>
  </w:style>
  <w:style w:type="character" w:customStyle="1" w:styleId="ac">
    <w:name w:val="Абзац списка Знак"/>
    <w:link w:val="ab"/>
    <w:uiPriority w:val="34"/>
    <w:locked/>
    <w:rsid w:val="00D604E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4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D604ED"/>
    <w:rPr>
      <w:rFonts w:ascii="Tahoma" w:hAnsi="Tahoma"/>
      <w:sz w:val="16"/>
      <w:szCs w:val="16"/>
      <w:lang w:val="x-none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D604ED"/>
    <w:rPr>
      <w:rFonts w:ascii="Tahoma" w:eastAsia="Times New Roman" w:hAnsi="Tahoma" w:cs="Times New Roman"/>
      <w:sz w:val="16"/>
      <w:szCs w:val="16"/>
      <w:lang w:val="x-none" w:eastAsia="ru-RU"/>
    </w:rPr>
  </w:style>
  <w:style w:type="table" w:styleId="a5">
    <w:name w:val="Table Grid"/>
    <w:basedOn w:val="a1"/>
    <w:uiPriority w:val="59"/>
    <w:rsid w:val="00D60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D604ED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7">
    <w:name w:val="Верхний колонтитул Знак"/>
    <w:basedOn w:val="a0"/>
    <w:link w:val="a6"/>
    <w:uiPriority w:val="99"/>
    <w:rsid w:val="00D604ED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8">
    <w:name w:val="footer"/>
    <w:basedOn w:val="a"/>
    <w:link w:val="a9"/>
    <w:uiPriority w:val="99"/>
    <w:unhideWhenUsed/>
    <w:rsid w:val="00D604ED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9">
    <w:name w:val="Нижний колонтитул Знак"/>
    <w:basedOn w:val="a0"/>
    <w:link w:val="a8"/>
    <w:uiPriority w:val="99"/>
    <w:rsid w:val="00D604ED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a">
    <w:name w:val="Normal (Web)"/>
    <w:basedOn w:val="a"/>
    <w:uiPriority w:val="99"/>
    <w:unhideWhenUsed/>
    <w:rsid w:val="00D604ED"/>
    <w:pPr>
      <w:spacing w:before="100" w:beforeAutospacing="1" w:after="100" w:afterAutospacing="1"/>
    </w:pPr>
  </w:style>
  <w:style w:type="paragraph" w:styleId="ab">
    <w:name w:val="List Paragraph"/>
    <w:basedOn w:val="a"/>
    <w:link w:val="ac"/>
    <w:uiPriority w:val="99"/>
    <w:qFormat/>
    <w:rsid w:val="00D604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6">
    <w:name w:val="c6"/>
    <w:basedOn w:val="a0"/>
    <w:rsid w:val="00D604ED"/>
  </w:style>
  <w:style w:type="character" w:styleId="ad">
    <w:name w:val="Hyperlink"/>
    <w:rsid w:val="00D604ED"/>
    <w:rPr>
      <w:color w:val="0000FF"/>
      <w:u w:val="single"/>
    </w:rPr>
  </w:style>
  <w:style w:type="character" w:customStyle="1" w:styleId="8">
    <w:name w:val="Основной текст (8)_"/>
    <w:link w:val="81"/>
    <w:uiPriority w:val="99"/>
    <w:rsid w:val="00D604ED"/>
    <w:rPr>
      <w:rFonts w:ascii="Century Schoolbook" w:hAnsi="Century Schoolbook" w:cs="Century Schoolbook"/>
      <w:sz w:val="18"/>
      <w:szCs w:val="18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D604ED"/>
    <w:pPr>
      <w:shd w:val="clear" w:color="auto" w:fill="FFFFFF"/>
      <w:spacing w:line="240" w:lineRule="atLeast"/>
    </w:pPr>
    <w:rPr>
      <w:rFonts w:ascii="Century Schoolbook" w:eastAsiaTheme="minorHAnsi" w:hAnsi="Century Schoolbook" w:cs="Century Schoolbook"/>
      <w:sz w:val="18"/>
      <w:szCs w:val="18"/>
      <w:lang w:eastAsia="en-US"/>
    </w:rPr>
  </w:style>
  <w:style w:type="character" w:customStyle="1" w:styleId="80">
    <w:name w:val="Основной текст (8) + Курсив"/>
    <w:uiPriority w:val="99"/>
    <w:rsid w:val="00D604ED"/>
    <w:rPr>
      <w:rFonts w:ascii="Century Schoolbook" w:hAnsi="Century Schoolbook" w:cs="Century Schoolbook"/>
      <w:i/>
      <w:iCs/>
      <w:spacing w:val="0"/>
      <w:sz w:val="18"/>
      <w:szCs w:val="18"/>
      <w:shd w:val="clear" w:color="auto" w:fill="FFFFFF"/>
    </w:rPr>
  </w:style>
  <w:style w:type="character" w:customStyle="1" w:styleId="87">
    <w:name w:val="Основной текст (8) + 7"/>
    <w:aliases w:val="5 pt20,Полужирный7,Основной текст (8) + Arial2,8 pt3"/>
    <w:uiPriority w:val="99"/>
    <w:rsid w:val="00D604ED"/>
    <w:rPr>
      <w:rFonts w:ascii="Century Schoolbook" w:hAnsi="Century Schoolbook" w:cs="Century Schoolbook"/>
      <w:b/>
      <w:bCs/>
      <w:spacing w:val="0"/>
      <w:sz w:val="15"/>
      <w:szCs w:val="15"/>
      <w:shd w:val="clear" w:color="auto" w:fill="FFFFFF"/>
    </w:rPr>
  </w:style>
  <w:style w:type="character" w:customStyle="1" w:styleId="835">
    <w:name w:val="Основной текст (8) + Курсив35"/>
    <w:uiPriority w:val="99"/>
    <w:rsid w:val="00D604ED"/>
    <w:rPr>
      <w:rFonts w:ascii="Century Schoolbook" w:hAnsi="Century Schoolbook" w:cs="Century Schoolbook"/>
      <w:i/>
      <w:iCs/>
      <w:spacing w:val="0"/>
      <w:sz w:val="18"/>
      <w:szCs w:val="18"/>
      <w:shd w:val="clear" w:color="auto" w:fill="FFFFFF"/>
    </w:rPr>
  </w:style>
  <w:style w:type="character" w:customStyle="1" w:styleId="apple-converted-space">
    <w:name w:val="apple-converted-space"/>
    <w:rsid w:val="00D604ED"/>
  </w:style>
  <w:style w:type="paragraph" w:customStyle="1" w:styleId="Default">
    <w:name w:val="Default"/>
    <w:rsid w:val="00D604E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D604ED"/>
    <w:rPr>
      <w:rFonts w:ascii="Tahoma" w:hAnsi="Tahoma"/>
      <w:sz w:val="16"/>
      <w:szCs w:val="16"/>
      <w:lang w:val="x-none"/>
    </w:rPr>
  </w:style>
  <w:style w:type="character" w:customStyle="1" w:styleId="af">
    <w:name w:val="Текст выноски Знак"/>
    <w:basedOn w:val="a0"/>
    <w:link w:val="ae"/>
    <w:uiPriority w:val="99"/>
    <w:semiHidden/>
    <w:rsid w:val="00D604ED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customStyle="1" w:styleId="c11">
    <w:name w:val="c11"/>
    <w:basedOn w:val="a"/>
    <w:rsid w:val="00D604ED"/>
    <w:pPr>
      <w:spacing w:before="100" w:beforeAutospacing="1" w:after="100" w:afterAutospacing="1"/>
    </w:pPr>
  </w:style>
  <w:style w:type="character" w:customStyle="1" w:styleId="c3">
    <w:name w:val="c3"/>
    <w:basedOn w:val="a0"/>
    <w:rsid w:val="00D604ED"/>
  </w:style>
  <w:style w:type="character" w:customStyle="1" w:styleId="c2">
    <w:name w:val="c2"/>
    <w:basedOn w:val="a0"/>
    <w:rsid w:val="00D604ED"/>
  </w:style>
  <w:style w:type="paragraph" w:customStyle="1" w:styleId="c7">
    <w:name w:val="c7"/>
    <w:basedOn w:val="a"/>
    <w:rsid w:val="00D604ED"/>
    <w:pPr>
      <w:spacing w:before="100" w:beforeAutospacing="1" w:after="100" w:afterAutospacing="1"/>
    </w:pPr>
  </w:style>
  <w:style w:type="character" w:customStyle="1" w:styleId="c1">
    <w:name w:val="c1"/>
    <w:basedOn w:val="a0"/>
    <w:rsid w:val="00D604ED"/>
  </w:style>
  <w:style w:type="character" w:customStyle="1" w:styleId="c0">
    <w:name w:val="c0"/>
    <w:basedOn w:val="a0"/>
    <w:rsid w:val="00D604ED"/>
  </w:style>
  <w:style w:type="paragraph" w:customStyle="1" w:styleId="c17">
    <w:name w:val="c17"/>
    <w:basedOn w:val="a"/>
    <w:rsid w:val="00D604ED"/>
    <w:pPr>
      <w:spacing w:before="100" w:beforeAutospacing="1" w:after="100" w:afterAutospacing="1"/>
    </w:pPr>
  </w:style>
  <w:style w:type="paragraph" w:customStyle="1" w:styleId="c10">
    <w:name w:val="c10"/>
    <w:basedOn w:val="a"/>
    <w:rsid w:val="00D604ED"/>
    <w:pPr>
      <w:spacing w:before="100" w:beforeAutospacing="1" w:after="100" w:afterAutospacing="1"/>
    </w:pPr>
  </w:style>
  <w:style w:type="paragraph" w:customStyle="1" w:styleId="c9">
    <w:name w:val="c9"/>
    <w:basedOn w:val="a"/>
    <w:rsid w:val="00D604ED"/>
    <w:pPr>
      <w:spacing w:before="100" w:beforeAutospacing="1" w:after="100" w:afterAutospacing="1"/>
    </w:pPr>
  </w:style>
  <w:style w:type="paragraph" w:customStyle="1" w:styleId="c4">
    <w:name w:val="c4"/>
    <w:basedOn w:val="a"/>
    <w:rsid w:val="00D604ED"/>
    <w:pPr>
      <w:spacing w:before="100" w:beforeAutospacing="1" w:after="100" w:afterAutospacing="1"/>
    </w:pPr>
  </w:style>
  <w:style w:type="paragraph" w:customStyle="1" w:styleId="c16">
    <w:name w:val="c16"/>
    <w:basedOn w:val="a"/>
    <w:rsid w:val="00D604ED"/>
    <w:pPr>
      <w:spacing w:before="100" w:beforeAutospacing="1" w:after="100" w:afterAutospacing="1"/>
    </w:pPr>
  </w:style>
  <w:style w:type="paragraph" w:customStyle="1" w:styleId="c18">
    <w:name w:val="c18"/>
    <w:basedOn w:val="a"/>
    <w:rsid w:val="00D604ED"/>
    <w:pPr>
      <w:spacing w:before="100" w:beforeAutospacing="1" w:after="100" w:afterAutospacing="1"/>
    </w:pPr>
  </w:style>
  <w:style w:type="paragraph" w:customStyle="1" w:styleId="c15">
    <w:name w:val="c15"/>
    <w:basedOn w:val="a"/>
    <w:rsid w:val="00D604ED"/>
    <w:pPr>
      <w:spacing w:before="100" w:beforeAutospacing="1" w:after="100" w:afterAutospacing="1"/>
    </w:pPr>
  </w:style>
  <w:style w:type="paragraph" w:customStyle="1" w:styleId="line150">
    <w:name w:val="line150"/>
    <w:basedOn w:val="a"/>
    <w:uiPriority w:val="99"/>
    <w:rsid w:val="00D604ED"/>
    <w:pPr>
      <w:spacing w:before="100" w:beforeAutospacing="1" w:after="100" w:afterAutospacing="1"/>
    </w:pPr>
  </w:style>
  <w:style w:type="character" w:customStyle="1" w:styleId="udouble">
    <w:name w:val="udouble"/>
    <w:rsid w:val="00D604ED"/>
  </w:style>
  <w:style w:type="character" w:customStyle="1" w:styleId="litera">
    <w:name w:val="litera"/>
    <w:rsid w:val="00D604ED"/>
  </w:style>
  <w:style w:type="character" w:customStyle="1" w:styleId="usingle">
    <w:name w:val="usingle"/>
    <w:rsid w:val="00D604ED"/>
  </w:style>
  <w:style w:type="character" w:customStyle="1" w:styleId="wavyline">
    <w:name w:val="wavyline"/>
    <w:rsid w:val="00D604ED"/>
  </w:style>
  <w:style w:type="character" w:customStyle="1" w:styleId="dotdashed">
    <w:name w:val="dotdashed"/>
    <w:rsid w:val="00D604ED"/>
  </w:style>
  <w:style w:type="character" w:customStyle="1" w:styleId="w">
    <w:name w:val="w"/>
    <w:rsid w:val="00D604ED"/>
  </w:style>
  <w:style w:type="character" w:styleId="af0">
    <w:name w:val="Emphasis"/>
    <w:uiPriority w:val="20"/>
    <w:qFormat/>
    <w:rsid w:val="00D604ED"/>
    <w:rPr>
      <w:i/>
      <w:iCs/>
    </w:rPr>
  </w:style>
  <w:style w:type="character" w:customStyle="1" w:styleId="af1">
    <w:name w:val="Основной текст Знак"/>
    <w:link w:val="af2"/>
    <w:semiHidden/>
    <w:locked/>
    <w:rsid w:val="00D604ED"/>
    <w:rPr>
      <w:sz w:val="24"/>
      <w:szCs w:val="24"/>
      <w:u w:val="single"/>
    </w:rPr>
  </w:style>
  <w:style w:type="paragraph" w:styleId="af2">
    <w:name w:val="Body Text"/>
    <w:basedOn w:val="a"/>
    <w:link w:val="af1"/>
    <w:semiHidden/>
    <w:rsid w:val="00D604ED"/>
    <w:rPr>
      <w:rFonts w:asciiTheme="minorHAnsi" w:eastAsiaTheme="minorHAnsi" w:hAnsiTheme="minorHAnsi" w:cstheme="minorBidi"/>
      <w:u w:val="single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D604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 Spacing"/>
    <w:link w:val="af4"/>
    <w:uiPriority w:val="1"/>
    <w:qFormat/>
    <w:rsid w:val="00D604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604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4">
    <w:name w:val="Font Style14"/>
    <w:uiPriority w:val="99"/>
    <w:rsid w:val="00D604ED"/>
    <w:rPr>
      <w:rFonts w:ascii="MS Reference Sans Serif" w:hAnsi="MS Reference Sans Serif" w:cs="MS Reference Sans Serif"/>
      <w:b/>
      <w:bCs/>
      <w:spacing w:val="-10"/>
      <w:sz w:val="42"/>
      <w:szCs w:val="42"/>
    </w:rPr>
  </w:style>
  <w:style w:type="character" w:customStyle="1" w:styleId="FontStyle11">
    <w:name w:val="Font Style11"/>
    <w:uiPriority w:val="99"/>
    <w:rsid w:val="00D604ED"/>
    <w:rPr>
      <w:rFonts w:ascii="Arial Unicode MS" w:eastAsia="Arial Unicode MS" w:cs="Arial Unicode MS"/>
      <w:i/>
      <w:iCs/>
      <w:spacing w:val="30"/>
      <w:sz w:val="20"/>
      <w:szCs w:val="20"/>
    </w:rPr>
  </w:style>
  <w:style w:type="character" w:customStyle="1" w:styleId="FontStyle13">
    <w:name w:val="Font Style13"/>
    <w:uiPriority w:val="99"/>
    <w:rsid w:val="00D604ED"/>
    <w:rPr>
      <w:rFonts w:ascii="Arial Unicode MS" w:eastAsia="Arial Unicode MS" w:cs="Arial Unicode MS"/>
      <w:b/>
      <w:bCs/>
      <w:sz w:val="26"/>
      <w:szCs w:val="26"/>
    </w:rPr>
  </w:style>
  <w:style w:type="character" w:customStyle="1" w:styleId="FontStyle26">
    <w:name w:val="Font Style26"/>
    <w:uiPriority w:val="99"/>
    <w:rsid w:val="00D604ED"/>
    <w:rPr>
      <w:rFonts w:ascii="Times New Roman" w:hAnsi="Times New Roman" w:cs="Times New Roman"/>
      <w:sz w:val="16"/>
      <w:szCs w:val="16"/>
    </w:rPr>
  </w:style>
  <w:style w:type="character" w:customStyle="1" w:styleId="FontStyle22">
    <w:name w:val="Font Style22"/>
    <w:uiPriority w:val="99"/>
    <w:rsid w:val="00D604ED"/>
    <w:rPr>
      <w:rFonts w:ascii="Times New Roman" w:hAnsi="Times New Roman" w:cs="Times New Roman"/>
      <w:sz w:val="18"/>
      <w:szCs w:val="18"/>
    </w:rPr>
  </w:style>
  <w:style w:type="character" w:customStyle="1" w:styleId="FontStyle25">
    <w:name w:val="Font Style25"/>
    <w:uiPriority w:val="99"/>
    <w:rsid w:val="00D604ED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1">
    <w:name w:val="Font Style41"/>
    <w:uiPriority w:val="99"/>
    <w:rsid w:val="00D604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19">
    <w:name w:val="Font Style19"/>
    <w:uiPriority w:val="99"/>
    <w:rsid w:val="00D604ED"/>
    <w:rPr>
      <w:rFonts w:ascii="Microsoft Sans Serif" w:hAnsi="Microsoft Sans Serif" w:cs="Microsoft Sans Serif"/>
      <w:b/>
      <w:bCs/>
      <w:i/>
      <w:iCs/>
      <w:sz w:val="16"/>
      <w:szCs w:val="16"/>
    </w:rPr>
  </w:style>
  <w:style w:type="character" w:customStyle="1" w:styleId="FontStyle20">
    <w:name w:val="Font Style20"/>
    <w:uiPriority w:val="99"/>
    <w:rsid w:val="00D604ED"/>
    <w:rPr>
      <w:rFonts w:ascii="Times New Roman" w:hAnsi="Times New Roman" w:cs="Times New Roman"/>
      <w:i/>
      <w:iCs/>
      <w:sz w:val="18"/>
      <w:szCs w:val="18"/>
    </w:rPr>
  </w:style>
  <w:style w:type="character" w:customStyle="1" w:styleId="c5">
    <w:name w:val="c5"/>
    <w:basedOn w:val="a0"/>
    <w:rsid w:val="00D604ED"/>
  </w:style>
  <w:style w:type="character" w:customStyle="1" w:styleId="c25">
    <w:name w:val="c25"/>
    <w:basedOn w:val="a0"/>
    <w:rsid w:val="00D604ED"/>
  </w:style>
  <w:style w:type="character" w:customStyle="1" w:styleId="7">
    <w:name w:val="Заголовок №7_"/>
    <w:link w:val="70"/>
    <w:uiPriority w:val="99"/>
    <w:rsid w:val="00D604ED"/>
    <w:rPr>
      <w:rFonts w:ascii="Arial" w:hAnsi="Arial" w:cs="Arial"/>
      <w:sz w:val="18"/>
      <w:szCs w:val="18"/>
      <w:shd w:val="clear" w:color="auto" w:fill="FFFFFF"/>
    </w:rPr>
  </w:style>
  <w:style w:type="character" w:customStyle="1" w:styleId="9">
    <w:name w:val="Основной текст (9)_"/>
    <w:link w:val="90"/>
    <w:uiPriority w:val="99"/>
    <w:rsid w:val="00D604ED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1pt">
    <w:name w:val="Основной текст + Интервал 1 pt"/>
    <w:uiPriority w:val="99"/>
    <w:rsid w:val="00D604ED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57">
    <w:name w:val="Основной текст + Полужирный57"/>
    <w:aliases w:val="Курсив60"/>
    <w:uiPriority w:val="99"/>
    <w:rsid w:val="00D604ED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pt29">
    <w:name w:val="Основной текст + Интервал 1 pt29"/>
    <w:uiPriority w:val="99"/>
    <w:rsid w:val="00D604ED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56">
    <w:name w:val="Основной текст + Полужирный56"/>
    <w:aliases w:val="Курсив59"/>
    <w:uiPriority w:val="99"/>
    <w:rsid w:val="00D604ED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55">
    <w:name w:val="Основной текст + Полужирный55"/>
    <w:uiPriority w:val="99"/>
    <w:rsid w:val="00D604ED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71">
    <w:name w:val="Заголовок №7 + Полужирный"/>
    <w:uiPriority w:val="99"/>
    <w:rsid w:val="00D604ED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54">
    <w:name w:val="Основной текст + Полужирный54"/>
    <w:aliases w:val="Курсив58"/>
    <w:uiPriority w:val="99"/>
    <w:rsid w:val="00D604ED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pt28">
    <w:name w:val="Основной текст + Интервал 1 pt28"/>
    <w:uiPriority w:val="99"/>
    <w:rsid w:val="00D604ED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53">
    <w:name w:val="Основной текст + Полужирный53"/>
    <w:uiPriority w:val="99"/>
    <w:rsid w:val="00D604ED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1pt27">
    <w:name w:val="Основной текст + Интервал 1 pt27"/>
    <w:uiPriority w:val="99"/>
    <w:rsid w:val="00D604ED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52">
    <w:name w:val="Основной текст + Полужирный52"/>
    <w:uiPriority w:val="99"/>
    <w:rsid w:val="00D604ED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51">
    <w:name w:val="Основной текст + Полужирный51"/>
    <w:aliases w:val="Курсив57"/>
    <w:uiPriority w:val="99"/>
    <w:rsid w:val="00D604ED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1">
    <w:name w:val="Основной текст (11)_"/>
    <w:link w:val="110"/>
    <w:uiPriority w:val="99"/>
    <w:rsid w:val="00D604ED"/>
    <w:rPr>
      <w:rFonts w:ascii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character" w:customStyle="1" w:styleId="111">
    <w:name w:val="Основной текст (11) + Не полужирный"/>
    <w:aliases w:val="Не курсив"/>
    <w:uiPriority w:val="99"/>
    <w:rsid w:val="00D604ED"/>
    <w:rPr>
      <w:rFonts w:ascii="Times New Roman" w:hAnsi="Times New Roman" w:cs="Times New Roman"/>
      <w:b w:val="0"/>
      <w:bCs w:val="0"/>
      <w:i w:val="0"/>
      <w:iCs w:val="0"/>
      <w:sz w:val="19"/>
      <w:szCs w:val="19"/>
      <w:shd w:val="clear" w:color="auto" w:fill="FFFFFF"/>
    </w:rPr>
  </w:style>
  <w:style w:type="character" w:customStyle="1" w:styleId="91">
    <w:name w:val="Основной текст (9) + Не полужирный"/>
    <w:aliases w:val="Курсив56"/>
    <w:uiPriority w:val="99"/>
    <w:rsid w:val="00D604ED"/>
    <w:rPr>
      <w:rFonts w:ascii="Arial" w:hAnsi="Arial" w:cs="Arial"/>
      <w:b w:val="0"/>
      <w:bCs w:val="0"/>
      <w:i/>
      <w:iCs/>
      <w:sz w:val="18"/>
      <w:szCs w:val="18"/>
      <w:shd w:val="clear" w:color="auto" w:fill="FFFFFF"/>
    </w:rPr>
  </w:style>
  <w:style w:type="character" w:customStyle="1" w:styleId="112">
    <w:name w:val="Основной текст (11) + Не курсив"/>
    <w:uiPriority w:val="99"/>
    <w:rsid w:val="00D604ED"/>
    <w:rPr>
      <w:rFonts w:ascii="Times New Roman" w:hAnsi="Times New Roman" w:cs="Times New Roman"/>
      <w:b/>
      <w:bCs/>
      <w:i w:val="0"/>
      <w:iCs w:val="0"/>
      <w:sz w:val="19"/>
      <w:szCs w:val="19"/>
      <w:shd w:val="clear" w:color="auto" w:fill="FFFFFF"/>
    </w:rPr>
  </w:style>
  <w:style w:type="character" w:customStyle="1" w:styleId="50">
    <w:name w:val="Основной текст + Полужирный50"/>
    <w:uiPriority w:val="99"/>
    <w:rsid w:val="00D604ED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49">
    <w:name w:val="Основной текст + Полужирный49"/>
    <w:aliases w:val="Курсив55"/>
    <w:uiPriority w:val="99"/>
    <w:rsid w:val="00D604ED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pt26">
    <w:name w:val="Основной текст + Интервал 1 pt26"/>
    <w:uiPriority w:val="99"/>
    <w:rsid w:val="00D604ED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73">
    <w:name w:val="Заголовок №7 (3)_"/>
    <w:link w:val="730"/>
    <w:uiPriority w:val="99"/>
    <w:rsid w:val="00D604ED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731">
    <w:name w:val="Заголовок №7 (3) + Не полужирный"/>
    <w:aliases w:val="Курсив54"/>
    <w:uiPriority w:val="99"/>
    <w:rsid w:val="00D604ED"/>
    <w:rPr>
      <w:rFonts w:ascii="Arial" w:hAnsi="Arial" w:cs="Arial"/>
      <w:b w:val="0"/>
      <w:bCs w:val="0"/>
      <w:i/>
      <w:iCs/>
      <w:sz w:val="18"/>
      <w:szCs w:val="18"/>
      <w:shd w:val="clear" w:color="auto" w:fill="FFFFFF"/>
    </w:rPr>
  </w:style>
  <w:style w:type="character" w:customStyle="1" w:styleId="12">
    <w:name w:val="Основной текст (12)_"/>
    <w:link w:val="120"/>
    <w:uiPriority w:val="99"/>
    <w:rsid w:val="00D604ED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121">
    <w:name w:val="Основной текст (12) + Не полужирный"/>
    <w:uiPriority w:val="99"/>
    <w:rsid w:val="00D604ED"/>
    <w:rPr>
      <w:rFonts w:ascii="Times New Roman" w:hAnsi="Times New Roman" w:cs="Times New Roman"/>
      <w:b w:val="0"/>
      <w:bCs w:val="0"/>
      <w:sz w:val="19"/>
      <w:szCs w:val="19"/>
      <w:shd w:val="clear" w:color="auto" w:fill="FFFFFF"/>
    </w:rPr>
  </w:style>
  <w:style w:type="character" w:customStyle="1" w:styleId="1pt25">
    <w:name w:val="Основной текст + Интервал 1 pt25"/>
    <w:uiPriority w:val="99"/>
    <w:rsid w:val="00D604ED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48">
    <w:name w:val="Основной текст + Полужирный48"/>
    <w:uiPriority w:val="99"/>
    <w:rsid w:val="00D604ED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47">
    <w:name w:val="Основной текст + Полужирный47"/>
    <w:aliases w:val="Курсив53"/>
    <w:uiPriority w:val="99"/>
    <w:rsid w:val="00D604ED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82">
    <w:name w:val="Заголовок №8_"/>
    <w:link w:val="83"/>
    <w:uiPriority w:val="99"/>
    <w:rsid w:val="00D604ED"/>
    <w:rPr>
      <w:rFonts w:ascii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character" w:customStyle="1" w:styleId="84">
    <w:name w:val="Заголовок №8 + Не курсив"/>
    <w:uiPriority w:val="99"/>
    <w:rsid w:val="00D604ED"/>
    <w:rPr>
      <w:rFonts w:ascii="Times New Roman" w:hAnsi="Times New Roman" w:cs="Times New Roman"/>
      <w:b/>
      <w:bCs/>
      <w:i w:val="0"/>
      <w:iCs w:val="0"/>
      <w:sz w:val="19"/>
      <w:szCs w:val="19"/>
      <w:shd w:val="clear" w:color="auto" w:fill="FFFFFF"/>
    </w:rPr>
  </w:style>
  <w:style w:type="character" w:customStyle="1" w:styleId="46">
    <w:name w:val="Основной текст + Полужирный46"/>
    <w:aliases w:val="Курсив52"/>
    <w:uiPriority w:val="99"/>
    <w:rsid w:val="00D604ED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pt24">
    <w:name w:val="Основной текст + Интервал 1 pt24"/>
    <w:uiPriority w:val="99"/>
    <w:rsid w:val="00D604ED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45">
    <w:name w:val="Основной текст + Полужирный45"/>
    <w:uiPriority w:val="99"/>
    <w:rsid w:val="00D604ED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paragraph" w:customStyle="1" w:styleId="70">
    <w:name w:val="Заголовок №7"/>
    <w:basedOn w:val="a"/>
    <w:link w:val="7"/>
    <w:uiPriority w:val="99"/>
    <w:rsid w:val="00D604ED"/>
    <w:pPr>
      <w:shd w:val="clear" w:color="auto" w:fill="FFFFFF"/>
      <w:spacing w:before="180" w:after="180" w:line="240" w:lineRule="atLeast"/>
      <w:outlineLvl w:val="6"/>
    </w:pPr>
    <w:rPr>
      <w:rFonts w:ascii="Arial" w:eastAsiaTheme="minorHAnsi" w:hAnsi="Arial" w:cs="Arial"/>
      <w:sz w:val="18"/>
      <w:szCs w:val="18"/>
      <w:lang w:eastAsia="en-US"/>
    </w:rPr>
  </w:style>
  <w:style w:type="paragraph" w:customStyle="1" w:styleId="90">
    <w:name w:val="Основной текст (9)"/>
    <w:basedOn w:val="a"/>
    <w:link w:val="9"/>
    <w:uiPriority w:val="99"/>
    <w:rsid w:val="00D604ED"/>
    <w:pPr>
      <w:shd w:val="clear" w:color="auto" w:fill="FFFFFF"/>
      <w:spacing w:before="180" w:after="180" w:line="240" w:lineRule="atLeast"/>
    </w:pPr>
    <w:rPr>
      <w:rFonts w:ascii="Arial" w:eastAsiaTheme="minorHAnsi" w:hAnsi="Arial" w:cs="Arial"/>
      <w:b/>
      <w:bCs/>
      <w:sz w:val="18"/>
      <w:szCs w:val="18"/>
      <w:lang w:eastAsia="en-US"/>
    </w:rPr>
  </w:style>
  <w:style w:type="paragraph" w:customStyle="1" w:styleId="110">
    <w:name w:val="Основной текст (11)"/>
    <w:basedOn w:val="a"/>
    <w:link w:val="11"/>
    <w:uiPriority w:val="99"/>
    <w:rsid w:val="00D604ED"/>
    <w:pPr>
      <w:shd w:val="clear" w:color="auto" w:fill="FFFFFF"/>
      <w:spacing w:line="192" w:lineRule="exact"/>
      <w:ind w:firstLine="280"/>
      <w:jc w:val="both"/>
    </w:pPr>
    <w:rPr>
      <w:rFonts w:eastAsiaTheme="minorHAnsi"/>
      <w:b/>
      <w:bCs/>
      <w:i/>
      <w:iCs/>
      <w:sz w:val="19"/>
      <w:szCs w:val="19"/>
      <w:lang w:eastAsia="en-US"/>
    </w:rPr>
  </w:style>
  <w:style w:type="paragraph" w:customStyle="1" w:styleId="730">
    <w:name w:val="Заголовок №7 (3)"/>
    <w:basedOn w:val="a"/>
    <w:link w:val="73"/>
    <w:uiPriority w:val="99"/>
    <w:rsid w:val="00D604ED"/>
    <w:pPr>
      <w:shd w:val="clear" w:color="auto" w:fill="FFFFFF"/>
      <w:spacing w:before="180" w:after="120" w:line="240" w:lineRule="atLeast"/>
      <w:outlineLvl w:val="6"/>
    </w:pPr>
    <w:rPr>
      <w:rFonts w:ascii="Arial" w:eastAsiaTheme="minorHAnsi" w:hAnsi="Arial" w:cs="Arial"/>
      <w:b/>
      <w:bCs/>
      <w:sz w:val="18"/>
      <w:szCs w:val="18"/>
      <w:lang w:eastAsia="en-US"/>
    </w:rPr>
  </w:style>
  <w:style w:type="paragraph" w:customStyle="1" w:styleId="120">
    <w:name w:val="Основной текст (12)"/>
    <w:basedOn w:val="a"/>
    <w:link w:val="12"/>
    <w:uiPriority w:val="99"/>
    <w:rsid w:val="00D604ED"/>
    <w:pPr>
      <w:shd w:val="clear" w:color="auto" w:fill="FFFFFF"/>
      <w:spacing w:line="192" w:lineRule="exact"/>
      <w:ind w:firstLine="280"/>
      <w:jc w:val="both"/>
    </w:pPr>
    <w:rPr>
      <w:rFonts w:eastAsiaTheme="minorHAnsi"/>
      <w:b/>
      <w:bCs/>
      <w:sz w:val="19"/>
      <w:szCs w:val="19"/>
      <w:lang w:eastAsia="en-US"/>
    </w:rPr>
  </w:style>
  <w:style w:type="paragraph" w:customStyle="1" w:styleId="83">
    <w:name w:val="Заголовок №8"/>
    <w:basedOn w:val="a"/>
    <w:link w:val="82"/>
    <w:uiPriority w:val="99"/>
    <w:rsid w:val="00D604ED"/>
    <w:pPr>
      <w:shd w:val="clear" w:color="auto" w:fill="FFFFFF"/>
      <w:spacing w:line="192" w:lineRule="exact"/>
      <w:jc w:val="both"/>
      <w:outlineLvl w:val="7"/>
    </w:pPr>
    <w:rPr>
      <w:rFonts w:eastAsiaTheme="minorHAnsi"/>
      <w:b/>
      <w:bCs/>
      <w:i/>
      <w:iCs/>
      <w:sz w:val="19"/>
      <w:szCs w:val="19"/>
      <w:lang w:eastAsia="en-US"/>
    </w:rPr>
  </w:style>
  <w:style w:type="character" w:customStyle="1" w:styleId="af4">
    <w:name w:val="Без интервала Знак"/>
    <w:link w:val="af3"/>
    <w:uiPriority w:val="1"/>
    <w:rsid w:val="00D604ED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8350">
    <w:name w:val="Основной текст (8) + Полужирный35"/>
    <w:uiPriority w:val="99"/>
    <w:rsid w:val="00D604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af5">
    <w:name w:val="Сноска_"/>
    <w:link w:val="af6"/>
    <w:uiPriority w:val="99"/>
    <w:rsid w:val="00D604ED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af7">
    <w:name w:val="Сноска + Курсив"/>
    <w:uiPriority w:val="99"/>
    <w:rsid w:val="00D604ED"/>
    <w:rPr>
      <w:rFonts w:ascii="Times New Roman" w:hAnsi="Times New Roman" w:cs="Times New Roman"/>
      <w:i/>
      <w:iCs/>
      <w:sz w:val="18"/>
      <w:szCs w:val="18"/>
      <w:shd w:val="clear" w:color="auto" w:fill="FFFFFF"/>
    </w:rPr>
  </w:style>
  <w:style w:type="paragraph" w:customStyle="1" w:styleId="af6">
    <w:name w:val="Сноска"/>
    <w:basedOn w:val="a"/>
    <w:link w:val="af5"/>
    <w:uiPriority w:val="99"/>
    <w:rsid w:val="00D604ED"/>
    <w:pPr>
      <w:shd w:val="clear" w:color="auto" w:fill="FFFFFF"/>
      <w:spacing w:line="211" w:lineRule="exact"/>
      <w:ind w:firstLine="280"/>
    </w:pPr>
    <w:rPr>
      <w:rFonts w:eastAsiaTheme="minorHAnsi"/>
      <w:sz w:val="18"/>
      <w:szCs w:val="18"/>
      <w:lang w:eastAsia="en-US"/>
    </w:rPr>
  </w:style>
  <w:style w:type="character" w:customStyle="1" w:styleId="13">
    <w:name w:val="Основной текст (13)_"/>
    <w:link w:val="131"/>
    <w:uiPriority w:val="99"/>
    <w:rsid w:val="00D604ED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834">
    <w:name w:val="Основной текст (8) + Полужирный34"/>
    <w:uiPriority w:val="99"/>
    <w:rsid w:val="00D604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paragraph" w:customStyle="1" w:styleId="131">
    <w:name w:val="Основной текст (13)1"/>
    <w:basedOn w:val="a"/>
    <w:link w:val="13"/>
    <w:uiPriority w:val="99"/>
    <w:rsid w:val="00D604ED"/>
    <w:pPr>
      <w:shd w:val="clear" w:color="auto" w:fill="FFFFFF"/>
      <w:spacing w:line="240" w:lineRule="atLeast"/>
      <w:ind w:hanging="480"/>
      <w:jc w:val="both"/>
    </w:pPr>
    <w:rPr>
      <w:rFonts w:eastAsiaTheme="minorHAnsi"/>
      <w:b/>
      <w:bCs/>
      <w:sz w:val="18"/>
      <w:szCs w:val="18"/>
      <w:lang w:eastAsia="en-US"/>
    </w:rPr>
  </w:style>
  <w:style w:type="character" w:customStyle="1" w:styleId="816">
    <w:name w:val="Основной текст (8) + Курсив16"/>
    <w:uiPriority w:val="99"/>
    <w:rsid w:val="00D604ED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33">
    <w:name w:val="Основной текст (8) + Полужирный33"/>
    <w:uiPriority w:val="99"/>
    <w:rsid w:val="00D604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4">
    <w:name w:val="Основной текст (8) + Курсив14"/>
    <w:uiPriority w:val="99"/>
    <w:rsid w:val="00D604ED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31">
    <w:name w:val="Основной текст (8) + Полужирный31"/>
    <w:uiPriority w:val="99"/>
    <w:rsid w:val="00D604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30">
    <w:name w:val="Основной текст (8) + Полужирный30"/>
    <w:uiPriority w:val="99"/>
    <w:rsid w:val="00D604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3">
    <w:name w:val="Основной текст (8) + Курсив13"/>
    <w:uiPriority w:val="99"/>
    <w:rsid w:val="00D604ED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12">
    <w:name w:val="Основной текст (8) + Курсив12"/>
    <w:uiPriority w:val="99"/>
    <w:rsid w:val="00D604ED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27">
    <w:name w:val="Основной текст (8) + Полужирный27"/>
    <w:uiPriority w:val="99"/>
    <w:rsid w:val="00D604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7">
    <w:name w:val="Основной текст (8) + Курсив17"/>
    <w:uiPriority w:val="99"/>
    <w:rsid w:val="00D604ED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92">
    <w:name w:val="Подпись к картинке + 9"/>
    <w:aliases w:val="5 pt,Полужирный,Курсив"/>
    <w:uiPriority w:val="99"/>
    <w:rsid w:val="00D604ED"/>
    <w:rPr>
      <w:rFonts w:ascii="Times New Roman" w:hAnsi="Times New Roman" w:cs="Times New Roman"/>
      <w:b/>
      <w:bCs/>
      <w:i/>
      <w:iCs/>
      <w:spacing w:val="0"/>
      <w:sz w:val="19"/>
      <w:szCs w:val="19"/>
    </w:rPr>
  </w:style>
  <w:style w:type="character" w:customStyle="1" w:styleId="832">
    <w:name w:val="Основной текст (8) + Полужирный32"/>
    <w:uiPriority w:val="99"/>
    <w:rsid w:val="00D604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29">
    <w:name w:val="Основной текст (8) + Полужирный29"/>
    <w:uiPriority w:val="99"/>
    <w:rsid w:val="00D604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28">
    <w:name w:val="Основной текст (8) + Полужирный28"/>
    <w:aliases w:val="Курсив18"/>
    <w:uiPriority w:val="99"/>
    <w:rsid w:val="00D604ED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17">
    <w:name w:val="Основной текст (17)_"/>
    <w:link w:val="170"/>
    <w:uiPriority w:val="99"/>
    <w:locked/>
    <w:rsid w:val="00D604ED"/>
    <w:rPr>
      <w:rFonts w:ascii="Times New Roman" w:hAnsi="Times New Roman" w:cs="Times New Roman"/>
      <w:i/>
      <w:iCs/>
      <w:sz w:val="18"/>
      <w:szCs w:val="18"/>
      <w:shd w:val="clear" w:color="auto" w:fill="FFFFFF"/>
    </w:rPr>
  </w:style>
  <w:style w:type="paragraph" w:customStyle="1" w:styleId="170">
    <w:name w:val="Основной текст (17)"/>
    <w:basedOn w:val="a"/>
    <w:link w:val="17"/>
    <w:uiPriority w:val="99"/>
    <w:rsid w:val="00D604ED"/>
    <w:pPr>
      <w:shd w:val="clear" w:color="auto" w:fill="FFFFFF"/>
      <w:spacing w:line="192" w:lineRule="exact"/>
      <w:jc w:val="both"/>
    </w:pPr>
    <w:rPr>
      <w:rFonts w:eastAsiaTheme="minorHAnsi"/>
      <w:i/>
      <w:iCs/>
      <w:sz w:val="18"/>
      <w:szCs w:val="18"/>
      <w:lang w:eastAsia="en-US"/>
    </w:rPr>
  </w:style>
  <w:style w:type="character" w:customStyle="1" w:styleId="18">
    <w:name w:val="Основной текст (18)_"/>
    <w:link w:val="181"/>
    <w:uiPriority w:val="99"/>
    <w:locked/>
    <w:rsid w:val="00D604ED"/>
    <w:rPr>
      <w:rFonts w:ascii="Arial" w:hAnsi="Arial" w:cs="Arial"/>
      <w:sz w:val="12"/>
      <w:szCs w:val="12"/>
      <w:shd w:val="clear" w:color="auto" w:fill="FFFFFF"/>
    </w:rPr>
  </w:style>
  <w:style w:type="character" w:customStyle="1" w:styleId="811">
    <w:name w:val="Основной текст (8) + Курсив11"/>
    <w:uiPriority w:val="99"/>
    <w:rsid w:val="00D604ED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paragraph" w:customStyle="1" w:styleId="181">
    <w:name w:val="Основной текст (18)1"/>
    <w:basedOn w:val="a"/>
    <w:link w:val="18"/>
    <w:uiPriority w:val="99"/>
    <w:rsid w:val="00D604ED"/>
    <w:pPr>
      <w:shd w:val="clear" w:color="auto" w:fill="FFFFFF"/>
      <w:spacing w:line="240" w:lineRule="atLeast"/>
    </w:pPr>
    <w:rPr>
      <w:rFonts w:ascii="Arial" w:eastAsiaTheme="minorHAnsi" w:hAnsi="Arial" w:cs="Arial"/>
      <w:sz w:val="12"/>
      <w:szCs w:val="12"/>
      <w:lang w:eastAsia="en-US"/>
    </w:rPr>
  </w:style>
  <w:style w:type="character" w:customStyle="1" w:styleId="826">
    <w:name w:val="Основной текст (8) + Полужирный26"/>
    <w:uiPriority w:val="99"/>
    <w:rsid w:val="00D604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25">
    <w:name w:val="Основной текст (8) + Полужирный25"/>
    <w:aliases w:val="Курсив17"/>
    <w:uiPriority w:val="99"/>
    <w:rsid w:val="00D604ED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10">
    <w:name w:val="Основной текст (8) + Курсив10"/>
    <w:uiPriority w:val="99"/>
    <w:rsid w:val="00D604ED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24">
    <w:name w:val="Основной текст (8) + Полужирный24"/>
    <w:uiPriority w:val="99"/>
    <w:rsid w:val="00D604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23">
    <w:name w:val="Основной текст (8) + Полужирный23"/>
    <w:aliases w:val="Курсив16"/>
    <w:uiPriority w:val="99"/>
    <w:rsid w:val="00D604ED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9">
    <w:name w:val="Основной текст (8) + Курсив9"/>
    <w:uiPriority w:val="99"/>
    <w:rsid w:val="00D604ED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20">
    <w:name w:val="Основной текст (20)_"/>
    <w:link w:val="200"/>
    <w:uiPriority w:val="99"/>
    <w:locked/>
    <w:rsid w:val="00D604ED"/>
    <w:rPr>
      <w:rFonts w:ascii="Arial" w:hAnsi="Arial" w:cs="Arial"/>
      <w:spacing w:val="20"/>
      <w:sz w:val="12"/>
      <w:szCs w:val="12"/>
      <w:shd w:val="clear" w:color="auto" w:fill="FFFFFF"/>
    </w:rPr>
  </w:style>
  <w:style w:type="paragraph" w:customStyle="1" w:styleId="200">
    <w:name w:val="Основной текст (20)"/>
    <w:basedOn w:val="a"/>
    <w:link w:val="20"/>
    <w:uiPriority w:val="99"/>
    <w:rsid w:val="00D604ED"/>
    <w:pPr>
      <w:shd w:val="clear" w:color="auto" w:fill="FFFFFF"/>
      <w:spacing w:line="240" w:lineRule="atLeast"/>
      <w:jc w:val="both"/>
    </w:pPr>
    <w:rPr>
      <w:rFonts w:ascii="Arial" w:eastAsiaTheme="minorHAnsi" w:hAnsi="Arial" w:cs="Arial"/>
      <w:spacing w:val="20"/>
      <w:sz w:val="12"/>
      <w:szCs w:val="12"/>
      <w:lang w:eastAsia="en-US"/>
    </w:rPr>
  </w:style>
  <w:style w:type="character" w:customStyle="1" w:styleId="822">
    <w:name w:val="Основной текст (8) + Полужирный22"/>
    <w:uiPriority w:val="99"/>
    <w:rsid w:val="00D604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8">
    <w:name w:val="Основной текст (8) + Курсив8"/>
    <w:uiPriority w:val="99"/>
    <w:rsid w:val="00D604ED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 (13) + Курсив"/>
    <w:uiPriority w:val="99"/>
    <w:rsid w:val="00D604ED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21">
    <w:name w:val="Основной текст (8) + Полужирный21"/>
    <w:uiPriority w:val="99"/>
    <w:rsid w:val="00D604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70">
    <w:name w:val="Основной текст (8) + Курсив7"/>
    <w:uiPriority w:val="99"/>
    <w:rsid w:val="00D604ED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6">
    <w:name w:val="Основной текст (8) + Курсив6"/>
    <w:uiPriority w:val="99"/>
    <w:rsid w:val="00D604ED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13Arial">
    <w:name w:val="Основной текст (13) + Arial"/>
    <w:aliases w:val="8 pt"/>
    <w:uiPriority w:val="99"/>
    <w:rsid w:val="00D604ED"/>
    <w:rPr>
      <w:rFonts w:ascii="Arial" w:hAnsi="Arial" w:cs="Arial"/>
      <w:b/>
      <w:bCs/>
      <w:spacing w:val="0"/>
      <w:sz w:val="16"/>
      <w:szCs w:val="16"/>
      <w:shd w:val="clear" w:color="auto" w:fill="FFFFFF"/>
    </w:rPr>
  </w:style>
  <w:style w:type="character" w:customStyle="1" w:styleId="820">
    <w:name w:val="Основной текст (8) + Полужирный20"/>
    <w:uiPriority w:val="99"/>
    <w:rsid w:val="00D604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9">
    <w:name w:val="Основной текст (8) + Полужирный19"/>
    <w:uiPriority w:val="99"/>
    <w:rsid w:val="00D604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8">
    <w:name w:val="Основной текст (8) + Полужирный18"/>
    <w:uiPriority w:val="99"/>
    <w:rsid w:val="00D604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40">
    <w:name w:val="Основной текст (8) + Курсив4"/>
    <w:uiPriority w:val="99"/>
    <w:rsid w:val="00D604ED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22">
    <w:name w:val="Основной текст (22)_"/>
    <w:link w:val="220"/>
    <w:uiPriority w:val="99"/>
    <w:locked/>
    <w:rsid w:val="00D604ED"/>
    <w:rPr>
      <w:rFonts w:ascii="Arial" w:hAnsi="Arial" w:cs="Arial"/>
      <w:spacing w:val="20"/>
      <w:sz w:val="12"/>
      <w:szCs w:val="12"/>
      <w:shd w:val="clear" w:color="auto" w:fill="FFFFFF"/>
    </w:rPr>
  </w:style>
  <w:style w:type="paragraph" w:customStyle="1" w:styleId="220">
    <w:name w:val="Основной текст (22)"/>
    <w:basedOn w:val="a"/>
    <w:link w:val="22"/>
    <w:uiPriority w:val="99"/>
    <w:rsid w:val="00D604ED"/>
    <w:pPr>
      <w:shd w:val="clear" w:color="auto" w:fill="FFFFFF"/>
      <w:spacing w:line="240" w:lineRule="atLeast"/>
      <w:jc w:val="both"/>
    </w:pPr>
    <w:rPr>
      <w:rFonts w:ascii="Arial" w:eastAsiaTheme="minorHAnsi" w:hAnsi="Arial" w:cs="Arial"/>
      <w:spacing w:val="20"/>
      <w:sz w:val="12"/>
      <w:szCs w:val="12"/>
      <w:lang w:eastAsia="en-US"/>
    </w:rPr>
  </w:style>
  <w:style w:type="character" w:customStyle="1" w:styleId="836">
    <w:name w:val="Основной текст (8) + Курсив3"/>
    <w:uiPriority w:val="99"/>
    <w:rsid w:val="00D604ED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170">
    <w:name w:val="Основной текст (8) + Полужирный17"/>
    <w:uiPriority w:val="99"/>
    <w:rsid w:val="00D604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2a">
    <w:name w:val="Основной текст (8) + Курсив2"/>
    <w:uiPriority w:val="99"/>
    <w:rsid w:val="00D604ED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160">
    <w:name w:val="Основной текст (8) + Полужирный16"/>
    <w:uiPriority w:val="99"/>
    <w:rsid w:val="00D604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5">
    <w:name w:val="Основной текст (8) + Полужирный15"/>
    <w:aliases w:val="Курсив15"/>
    <w:uiPriority w:val="99"/>
    <w:rsid w:val="00D604ED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1a">
    <w:name w:val="Основной текст (8) + Курсив1"/>
    <w:uiPriority w:val="99"/>
    <w:rsid w:val="00D604ED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138">
    <w:name w:val="Основной текст (13) + Курсив8"/>
    <w:uiPriority w:val="99"/>
    <w:rsid w:val="00D604ED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140">
    <w:name w:val="Основной текст (8) + Полужирный14"/>
    <w:uiPriority w:val="99"/>
    <w:rsid w:val="00D604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30">
    <w:name w:val="Основной текст (8) + Полужирный13"/>
    <w:aliases w:val="Курсив14"/>
    <w:uiPriority w:val="99"/>
    <w:rsid w:val="00D604ED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132">
    <w:name w:val="Основной текст (13)"/>
    <w:uiPriority w:val="99"/>
    <w:rsid w:val="00D604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20">
    <w:name w:val="Основной текст (8) + Полужирный12"/>
    <w:aliases w:val="Курсив13"/>
    <w:uiPriority w:val="99"/>
    <w:rsid w:val="00D604ED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Consolas">
    <w:name w:val="Основной текст (8) + Consolas"/>
    <w:aliases w:val="8 pt6,Интервал 0 pt"/>
    <w:uiPriority w:val="99"/>
    <w:rsid w:val="00D604ED"/>
    <w:rPr>
      <w:rFonts w:ascii="Consolas" w:hAnsi="Consolas" w:cs="Consolas"/>
      <w:spacing w:val="-10"/>
      <w:sz w:val="16"/>
      <w:szCs w:val="16"/>
      <w:shd w:val="clear" w:color="auto" w:fill="FFFFFF"/>
    </w:rPr>
  </w:style>
  <w:style w:type="character" w:customStyle="1" w:styleId="24">
    <w:name w:val="Основной текст (24)_"/>
    <w:link w:val="240"/>
    <w:uiPriority w:val="99"/>
    <w:locked/>
    <w:rsid w:val="00D604ED"/>
    <w:rPr>
      <w:rFonts w:ascii="Arial" w:hAnsi="Arial" w:cs="Arial"/>
      <w:spacing w:val="20"/>
      <w:sz w:val="12"/>
      <w:szCs w:val="12"/>
      <w:shd w:val="clear" w:color="auto" w:fill="FFFFFF"/>
    </w:rPr>
  </w:style>
  <w:style w:type="paragraph" w:customStyle="1" w:styleId="240">
    <w:name w:val="Основной текст (24)"/>
    <w:basedOn w:val="a"/>
    <w:link w:val="24"/>
    <w:uiPriority w:val="99"/>
    <w:rsid w:val="00D604ED"/>
    <w:pPr>
      <w:shd w:val="clear" w:color="auto" w:fill="FFFFFF"/>
      <w:spacing w:line="240" w:lineRule="atLeast"/>
      <w:jc w:val="both"/>
    </w:pPr>
    <w:rPr>
      <w:rFonts w:ascii="Arial" w:eastAsiaTheme="minorHAnsi" w:hAnsi="Arial" w:cs="Arial"/>
      <w:spacing w:val="20"/>
      <w:sz w:val="12"/>
      <w:szCs w:val="12"/>
      <w:lang w:eastAsia="en-US"/>
    </w:rPr>
  </w:style>
  <w:style w:type="character" w:customStyle="1" w:styleId="8Arial">
    <w:name w:val="Основной текст (8) + Arial"/>
    <w:aliases w:val="8 pt5,Полужирный9"/>
    <w:uiPriority w:val="99"/>
    <w:rsid w:val="00D604ED"/>
    <w:rPr>
      <w:rFonts w:ascii="Arial" w:hAnsi="Arial" w:cs="Arial"/>
      <w:b/>
      <w:bCs/>
      <w:spacing w:val="0"/>
      <w:sz w:val="16"/>
      <w:szCs w:val="16"/>
      <w:shd w:val="clear" w:color="auto" w:fill="FFFFFF"/>
    </w:rPr>
  </w:style>
  <w:style w:type="character" w:customStyle="1" w:styleId="8110">
    <w:name w:val="Основной текст (8) + Полужирный11"/>
    <w:aliases w:val="Курсив12"/>
    <w:uiPriority w:val="99"/>
    <w:rsid w:val="00D604ED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133">
    <w:name w:val="Основной текст (13) + Не полужирный"/>
    <w:uiPriority w:val="99"/>
    <w:rsid w:val="00D604ED"/>
    <w:rPr>
      <w:rFonts w:ascii="Times New Roman" w:hAnsi="Times New Roman" w:cs="Times New Roman"/>
      <w:b w:val="0"/>
      <w:bCs w:val="0"/>
      <w:spacing w:val="0"/>
      <w:sz w:val="18"/>
      <w:szCs w:val="18"/>
      <w:shd w:val="clear" w:color="auto" w:fill="FFFFFF"/>
    </w:rPr>
  </w:style>
  <w:style w:type="character" w:customStyle="1" w:styleId="137">
    <w:name w:val="Основной текст (13) + Курсив7"/>
    <w:uiPriority w:val="99"/>
    <w:rsid w:val="00D604ED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100">
    <w:name w:val="Основной текст (8) + Полужирный10"/>
    <w:aliases w:val="Курсив11"/>
    <w:uiPriority w:val="99"/>
    <w:rsid w:val="00D604ED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25">
    <w:name w:val="Основной текст (25)_"/>
    <w:link w:val="251"/>
    <w:uiPriority w:val="99"/>
    <w:locked/>
    <w:rsid w:val="00D604ED"/>
    <w:rPr>
      <w:rFonts w:ascii="Times New Roman" w:hAnsi="Times New Roman" w:cs="Times New Roman"/>
      <w:b/>
      <w:bCs/>
      <w:i/>
      <w:iCs/>
      <w:sz w:val="18"/>
      <w:szCs w:val="18"/>
      <w:shd w:val="clear" w:color="auto" w:fill="FFFFFF"/>
    </w:rPr>
  </w:style>
  <w:style w:type="character" w:customStyle="1" w:styleId="250">
    <w:name w:val="Основной текст (25) + Не курсив"/>
    <w:uiPriority w:val="99"/>
    <w:rsid w:val="00D604ED"/>
    <w:rPr>
      <w:rFonts w:ascii="Times New Roman" w:hAnsi="Times New Roman" w:cs="Times New Roman"/>
      <w:b/>
      <w:bCs/>
      <w:i w:val="0"/>
      <w:iCs w:val="0"/>
      <w:sz w:val="18"/>
      <w:szCs w:val="18"/>
      <w:shd w:val="clear" w:color="auto" w:fill="FFFFFF"/>
    </w:rPr>
  </w:style>
  <w:style w:type="character" w:customStyle="1" w:styleId="252">
    <w:name w:val="Основной текст (25)"/>
    <w:uiPriority w:val="99"/>
    <w:rsid w:val="00D604ED"/>
    <w:rPr>
      <w:rFonts w:ascii="Times New Roman" w:hAnsi="Times New Roman" w:cs="Times New Roman"/>
      <w:b/>
      <w:bCs/>
      <w:i/>
      <w:iCs/>
      <w:sz w:val="18"/>
      <w:szCs w:val="18"/>
      <w:shd w:val="clear" w:color="auto" w:fill="FFFFFF"/>
    </w:rPr>
  </w:style>
  <w:style w:type="paragraph" w:customStyle="1" w:styleId="251">
    <w:name w:val="Основной текст (25)1"/>
    <w:basedOn w:val="a"/>
    <w:link w:val="25"/>
    <w:uiPriority w:val="99"/>
    <w:rsid w:val="00D604ED"/>
    <w:pPr>
      <w:shd w:val="clear" w:color="auto" w:fill="FFFFFF"/>
      <w:spacing w:line="192" w:lineRule="exact"/>
      <w:jc w:val="both"/>
    </w:pPr>
    <w:rPr>
      <w:rFonts w:eastAsiaTheme="minorHAnsi"/>
      <w:b/>
      <w:bCs/>
      <w:i/>
      <w:iCs/>
      <w:sz w:val="18"/>
      <w:szCs w:val="18"/>
      <w:lang w:eastAsia="en-US"/>
    </w:rPr>
  </w:style>
  <w:style w:type="character" w:customStyle="1" w:styleId="136">
    <w:name w:val="Основной текст (13) + Курсив6"/>
    <w:uiPriority w:val="99"/>
    <w:rsid w:val="00D604ED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1320">
    <w:name w:val="Основной текст (13) + Не полужирный2"/>
    <w:aliases w:val="Интервал 2 pt"/>
    <w:uiPriority w:val="99"/>
    <w:rsid w:val="00D604ED"/>
    <w:rPr>
      <w:rFonts w:ascii="Times New Roman" w:hAnsi="Times New Roman" w:cs="Times New Roman"/>
      <w:b w:val="0"/>
      <w:bCs w:val="0"/>
      <w:spacing w:val="40"/>
      <w:sz w:val="18"/>
      <w:szCs w:val="18"/>
      <w:shd w:val="clear" w:color="auto" w:fill="FFFFFF"/>
    </w:rPr>
  </w:style>
  <w:style w:type="character" w:customStyle="1" w:styleId="890">
    <w:name w:val="Основной текст (8) + Полужирный9"/>
    <w:aliases w:val="Курсив10"/>
    <w:uiPriority w:val="99"/>
    <w:rsid w:val="00D604ED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135">
    <w:name w:val="Основной текст (13) + Курсив5"/>
    <w:uiPriority w:val="99"/>
    <w:rsid w:val="00D604ED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26">
    <w:name w:val="Основной текст (26)_"/>
    <w:link w:val="260"/>
    <w:uiPriority w:val="99"/>
    <w:locked/>
    <w:rsid w:val="00D604ED"/>
    <w:rPr>
      <w:rFonts w:ascii="Arial" w:hAnsi="Arial" w:cs="Arial"/>
      <w:spacing w:val="20"/>
      <w:sz w:val="12"/>
      <w:szCs w:val="12"/>
      <w:shd w:val="clear" w:color="auto" w:fill="FFFFFF"/>
    </w:rPr>
  </w:style>
  <w:style w:type="paragraph" w:customStyle="1" w:styleId="260">
    <w:name w:val="Основной текст (26)"/>
    <w:basedOn w:val="a"/>
    <w:link w:val="26"/>
    <w:uiPriority w:val="99"/>
    <w:rsid w:val="00D604ED"/>
    <w:pPr>
      <w:shd w:val="clear" w:color="auto" w:fill="FFFFFF"/>
      <w:spacing w:line="240" w:lineRule="atLeast"/>
      <w:jc w:val="both"/>
    </w:pPr>
    <w:rPr>
      <w:rFonts w:ascii="Arial" w:eastAsiaTheme="minorHAnsi" w:hAnsi="Arial" w:cs="Arial"/>
      <w:spacing w:val="20"/>
      <w:sz w:val="12"/>
      <w:szCs w:val="12"/>
      <w:lang w:eastAsia="en-US"/>
    </w:rPr>
  </w:style>
  <w:style w:type="character" w:customStyle="1" w:styleId="8Arial3">
    <w:name w:val="Основной текст (8) + Arial3"/>
    <w:aliases w:val="8 pt4,Полужирный8"/>
    <w:uiPriority w:val="99"/>
    <w:rsid w:val="00D604ED"/>
    <w:rPr>
      <w:rFonts w:ascii="Arial" w:hAnsi="Arial" w:cs="Arial"/>
      <w:b/>
      <w:bCs/>
      <w:spacing w:val="0"/>
      <w:sz w:val="16"/>
      <w:szCs w:val="16"/>
      <w:shd w:val="clear" w:color="auto" w:fill="FFFFFF"/>
    </w:rPr>
  </w:style>
  <w:style w:type="character" w:customStyle="1" w:styleId="880">
    <w:name w:val="Основной текст (8) + Полужирный8"/>
    <w:aliases w:val="Курсив9"/>
    <w:uiPriority w:val="99"/>
    <w:rsid w:val="00D604ED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71">
    <w:name w:val="Основной текст (8) + Полужирный7"/>
    <w:aliases w:val="Курсив8"/>
    <w:uiPriority w:val="99"/>
    <w:rsid w:val="00D604ED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134">
    <w:name w:val="Основной текст (13) + Курсив4"/>
    <w:uiPriority w:val="99"/>
    <w:rsid w:val="00D604ED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Arial1">
    <w:name w:val="Основной текст (8) + Arial1"/>
    <w:aliases w:val="8 pt2,Полужирный6"/>
    <w:uiPriority w:val="99"/>
    <w:rsid w:val="00D604ED"/>
    <w:rPr>
      <w:rFonts w:ascii="Arial" w:hAnsi="Arial" w:cs="Arial"/>
      <w:b/>
      <w:bCs/>
      <w:spacing w:val="0"/>
      <w:sz w:val="16"/>
      <w:szCs w:val="16"/>
      <w:shd w:val="clear" w:color="auto" w:fill="FFFFFF"/>
    </w:rPr>
  </w:style>
  <w:style w:type="character" w:customStyle="1" w:styleId="5">
    <w:name w:val="Заголовок №5"/>
    <w:uiPriority w:val="99"/>
    <w:rsid w:val="00D604ED"/>
    <w:rPr>
      <w:rFonts w:ascii="Arial" w:hAnsi="Arial" w:cs="Arial"/>
      <w:b/>
      <w:bCs/>
      <w:noProof/>
      <w:spacing w:val="0"/>
      <w:sz w:val="40"/>
      <w:szCs w:val="40"/>
    </w:rPr>
  </w:style>
  <w:style w:type="character" w:customStyle="1" w:styleId="860">
    <w:name w:val="Основной текст (8) + Полужирный6"/>
    <w:aliases w:val="Курсив7"/>
    <w:uiPriority w:val="99"/>
    <w:rsid w:val="00D604ED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5">
    <w:name w:val="Основной текст (8) + Полужирный5"/>
    <w:aliases w:val="Курсив6"/>
    <w:uiPriority w:val="99"/>
    <w:rsid w:val="00D604ED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1330">
    <w:name w:val="Основной текст (13) + Курсив3"/>
    <w:uiPriority w:val="99"/>
    <w:rsid w:val="00D604ED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41">
    <w:name w:val="Основной текст (8) + Полужирный4"/>
    <w:aliases w:val="Курсив5"/>
    <w:uiPriority w:val="99"/>
    <w:rsid w:val="00D604ED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paragraph" w:customStyle="1" w:styleId="p1">
    <w:name w:val="p1"/>
    <w:basedOn w:val="a"/>
    <w:rsid w:val="00D604ED"/>
    <w:pPr>
      <w:spacing w:before="100" w:beforeAutospacing="1" w:after="100" w:afterAutospacing="1"/>
    </w:pPr>
  </w:style>
  <w:style w:type="paragraph" w:customStyle="1" w:styleId="p6">
    <w:name w:val="p6"/>
    <w:basedOn w:val="a"/>
    <w:rsid w:val="00D604ED"/>
    <w:pPr>
      <w:spacing w:before="100" w:beforeAutospacing="1" w:after="100" w:afterAutospacing="1"/>
    </w:pPr>
  </w:style>
  <w:style w:type="character" w:customStyle="1" w:styleId="s1">
    <w:name w:val="s1"/>
    <w:basedOn w:val="a0"/>
    <w:rsid w:val="00D604ED"/>
  </w:style>
  <w:style w:type="paragraph" w:customStyle="1" w:styleId="p7">
    <w:name w:val="p7"/>
    <w:basedOn w:val="a"/>
    <w:rsid w:val="00D604ED"/>
    <w:pPr>
      <w:spacing w:before="100" w:beforeAutospacing="1" w:after="100" w:afterAutospacing="1"/>
    </w:pPr>
  </w:style>
  <w:style w:type="character" w:customStyle="1" w:styleId="s2">
    <w:name w:val="s2"/>
    <w:basedOn w:val="a0"/>
    <w:rsid w:val="00D604ED"/>
  </w:style>
  <w:style w:type="paragraph" w:customStyle="1" w:styleId="p8">
    <w:name w:val="p8"/>
    <w:basedOn w:val="a"/>
    <w:rsid w:val="00D604ED"/>
    <w:pPr>
      <w:spacing w:before="100" w:beforeAutospacing="1" w:after="100" w:afterAutospacing="1"/>
    </w:pPr>
  </w:style>
  <w:style w:type="character" w:customStyle="1" w:styleId="82b">
    <w:name w:val="Заголовок №8 (2)_"/>
    <w:link w:val="82c"/>
    <w:uiPriority w:val="99"/>
    <w:locked/>
    <w:rsid w:val="00D604ED"/>
    <w:rPr>
      <w:rFonts w:ascii="Times New Roman" w:hAnsi="Times New Roman"/>
      <w:b/>
      <w:bCs/>
      <w:sz w:val="19"/>
      <w:szCs w:val="19"/>
      <w:shd w:val="clear" w:color="auto" w:fill="FFFFFF"/>
    </w:rPr>
  </w:style>
  <w:style w:type="character" w:customStyle="1" w:styleId="837">
    <w:name w:val="Заголовок №8 (3)_"/>
    <w:link w:val="8310"/>
    <w:uiPriority w:val="99"/>
    <w:locked/>
    <w:rsid w:val="00D604ED"/>
    <w:rPr>
      <w:rFonts w:ascii="Times New Roman" w:hAnsi="Times New Roman"/>
      <w:sz w:val="19"/>
      <w:szCs w:val="19"/>
      <w:shd w:val="clear" w:color="auto" w:fill="FFFFFF"/>
    </w:rPr>
  </w:style>
  <w:style w:type="character" w:customStyle="1" w:styleId="82d">
    <w:name w:val="Заголовок №8 (2) + Не полужирный"/>
    <w:uiPriority w:val="99"/>
    <w:rsid w:val="00D604ED"/>
    <w:rPr>
      <w:rFonts w:ascii="Times New Roman" w:hAnsi="Times New Roman"/>
      <w:b w:val="0"/>
      <w:bCs w:val="0"/>
      <w:sz w:val="19"/>
      <w:szCs w:val="19"/>
      <w:shd w:val="clear" w:color="auto" w:fill="FFFFFF"/>
    </w:rPr>
  </w:style>
  <w:style w:type="character" w:customStyle="1" w:styleId="44">
    <w:name w:val="Основной текст + Полужирный44"/>
    <w:aliases w:val="Курсив51"/>
    <w:uiPriority w:val="99"/>
    <w:rsid w:val="00D604ED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pt23">
    <w:name w:val="Основной текст + Интервал 1 pt23"/>
    <w:uiPriority w:val="99"/>
    <w:rsid w:val="00D604ED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43">
    <w:name w:val="Основной текст + Полужирный43"/>
    <w:uiPriority w:val="99"/>
    <w:rsid w:val="00D604ED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8a">
    <w:name w:val="Заголовок №8 + Не полужирный"/>
    <w:aliases w:val="Не курсив16"/>
    <w:uiPriority w:val="99"/>
    <w:rsid w:val="00D604ED"/>
    <w:rPr>
      <w:rFonts w:ascii="Times New Roman" w:hAnsi="Times New Roman" w:cs="Times New Roman"/>
      <w:b w:val="0"/>
      <w:bCs w:val="0"/>
      <w:i w:val="0"/>
      <w:iCs w:val="0"/>
      <w:sz w:val="19"/>
      <w:szCs w:val="19"/>
      <w:shd w:val="clear" w:color="auto" w:fill="FFFFFF"/>
    </w:rPr>
  </w:style>
  <w:style w:type="character" w:customStyle="1" w:styleId="838">
    <w:name w:val="Заголовок №8 (3) + Полужирный"/>
    <w:uiPriority w:val="99"/>
    <w:rsid w:val="00D604ED"/>
    <w:rPr>
      <w:rFonts w:ascii="Times New Roman" w:hAnsi="Times New Roman"/>
      <w:b/>
      <w:bCs/>
      <w:sz w:val="19"/>
      <w:szCs w:val="19"/>
      <w:shd w:val="clear" w:color="auto" w:fill="FFFFFF"/>
    </w:rPr>
  </w:style>
  <w:style w:type="character" w:customStyle="1" w:styleId="8360">
    <w:name w:val="Заголовок №8 (3) + Полужирный6"/>
    <w:aliases w:val="Курсив50"/>
    <w:uiPriority w:val="99"/>
    <w:rsid w:val="00D604ED"/>
    <w:rPr>
      <w:rFonts w:ascii="Times New Roman" w:hAnsi="Times New Roman"/>
      <w:b/>
      <w:bCs/>
      <w:i/>
      <w:iCs/>
      <w:sz w:val="19"/>
      <w:szCs w:val="19"/>
      <w:shd w:val="clear" w:color="auto" w:fill="FFFFFF"/>
    </w:rPr>
  </w:style>
  <w:style w:type="character" w:customStyle="1" w:styleId="42">
    <w:name w:val="Основной текст + Полужирный42"/>
    <w:aliases w:val="Курсив49"/>
    <w:uiPriority w:val="99"/>
    <w:rsid w:val="00D604ED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pt22">
    <w:name w:val="Основной текст + Интервал 1 pt22"/>
    <w:uiPriority w:val="99"/>
    <w:rsid w:val="00D604ED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41">
    <w:name w:val="Основной текст + Полужирный41"/>
    <w:uiPriority w:val="99"/>
    <w:rsid w:val="00D604ED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8250">
    <w:name w:val="Заголовок №8 (2) + Не полужирный5"/>
    <w:uiPriority w:val="99"/>
    <w:rsid w:val="00D604ED"/>
    <w:rPr>
      <w:rFonts w:ascii="Times New Roman" w:hAnsi="Times New Roman"/>
      <w:b w:val="0"/>
      <w:bCs w:val="0"/>
      <w:sz w:val="19"/>
      <w:szCs w:val="19"/>
      <w:shd w:val="clear" w:color="auto" w:fill="FFFFFF"/>
    </w:rPr>
  </w:style>
  <w:style w:type="character" w:customStyle="1" w:styleId="850">
    <w:name w:val="Заголовок №8 + Не полужирный5"/>
    <w:aliases w:val="Не курсив15"/>
    <w:uiPriority w:val="99"/>
    <w:rsid w:val="00D604ED"/>
    <w:rPr>
      <w:rFonts w:ascii="Times New Roman" w:hAnsi="Times New Roman" w:cs="Times New Roman"/>
      <w:b w:val="0"/>
      <w:bCs w:val="0"/>
      <w:i w:val="0"/>
      <w:iCs w:val="0"/>
      <w:sz w:val="19"/>
      <w:szCs w:val="19"/>
      <w:shd w:val="clear" w:color="auto" w:fill="FFFFFF"/>
    </w:rPr>
  </w:style>
  <w:style w:type="character" w:customStyle="1" w:styleId="40">
    <w:name w:val="Основной текст + Полужирный40"/>
    <w:uiPriority w:val="99"/>
    <w:rsid w:val="00D604ED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39">
    <w:name w:val="Основной текст + Полужирный39"/>
    <w:aliases w:val="Курсив48"/>
    <w:uiPriority w:val="99"/>
    <w:rsid w:val="00D604ED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pt21">
    <w:name w:val="Основной текст + Интервал 1 pt21"/>
    <w:uiPriority w:val="99"/>
    <w:rsid w:val="00D604ED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113">
    <w:name w:val="Основной текст (11) + Не курсив3"/>
    <w:uiPriority w:val="99"/>
    <w:rsid w:val="00D604ED"/>
    <w:rPr>
      <w:rFonts w:ascii="Times New Roman" w:hAnsi="Times New Roman" w:cs="Times New Roman"/>
      <w:b/>
      <w:bCs/>
      <w:i w:val="0"/>
      <w:iCs w:val="0"/>
      <w:sz w:val="19"/>
      <w:szCs w:val="19"/>
      <w:shd w:val="clear" w:color="auto" w:fill="FFFFFF"/>
    </w:rPr>
  </w:style>
  <w:style w:type="character" w:customStyle="1" w:styleId="1212">
    <w:name w:val="Основной текст (12) + Не полужирный12"/>
    <w:uiPriority w:val="99"/>
    <w:rsid w:val="00D604ED"/>
    <w:rPr>
      <w:rFonts w:ascii="Times New Roman" w:hAnsi="Times New Roman" w:cs="Times New Roman"/>
      <w:b w:val="0"/>
      <w:bCs w:val="0"/>
      <w:sz w:val="19"/>
      <w:szCs w:val="19"/>
      <w:shd w:val="clear" w:color="auto" w:fill="FFFFFF"/>
    </w:rPr>
  </w:style>
  <w:style w:type="character" w:customStyle="1" w:styleId="122">
    <w:name w:val="Основной текст (12) + Курсив"/>
    <w:uiPriority w:val="99"/>
    <w:rsid w:val="00D604ED"/>
    <w:rPr>
      <w:rFonts w:ascii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character" w:customStyle="1" w:styleId="38">
    <w:name w:val="Основной текст + Полужирный38"/>
    <w:aliases w:val="Курсив47"/>
    <w:uiPriority w:val="99"/>
    <w:rsid w:val="00D604ED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pt20">
    <w:name w:val="Основной текст + Интервал 1 pt20"/>
    <w:uiPriority w:val="99"/>
    <w:rsid w:val="00D604ED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1211">
    <w:name w:val="Основной текст (12) + Не полужирный11"/>
    <w:uiPriority w:val="99"/>
    <w:rsid w:val="00D604ED"/>
    <w:rPr>
      <w:rFonts w:ascii="Times New Roman" w:hAnsi="Times New Roman" w:cs="Times New Roman"/>
      <w:b w:val="0"/>
      <w:bCs w:val="0"/>
      <w:sz w:val="19"/>
      <w:szCs w:val="19"/>
      <w:shd w:val="clear" w:color="auto" w:fill="FFFFFF"/>
    </w:rPr>
  </w:style>
  <w:style w:type="character" w:customStyle="1" w:styleId="37">
    <w:name w:val="Основной текст + Полужирный37"/>
    <w:uiPriority w:val="99"/>
    <w:rsid w:val="00D604ED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851">
    <w:name w:val="Заголовок №8 + Не курсив5"/>
    <w:uiPriority w:val="99"/>
    <w:rsid w:val="00D604ED"/>
    <w:rPr>
      <w:rFonts w:ascii="Times New Roman" w:hAnsi="Times New Roman" w:cs="Times New Roman"/>
      <w:b/>
      <w:bCs/>
      <w:i w:val="0"/>
      <w:iCs w:val="0"/>
      <w:sz w:val="19"/>
      <w:szCs w:val="19"/>
      <w:shd w:val="clear" w:color="auto" w:fill="FFFFFF"/>
    </w:rPr>
  </w:style>
  <w:style w:type="character" w:customStyle="1" w:styleId="842">
    <w:name w:val="Заголовок №8 + Не курсив4"/>
    <w:uiPriority w:val="99"/>
    <w:rsid w:val="00D604ED"/>
    <w:rPr>
      <w:rFonts w:ascii="Times New Roman" w:hAnsi="Times New Roman" w:cs="Times New Roman"/>
      <w:b/>
      <w:bCs/>
      <w:i w:val="0"/>
      <w:iCs w:val="0"/>
      <w:sz w:val="19"/>
      <w:szCs w:val="19"/>
      <w:shd w:val="clear" w:color="auto" w:fill="FFFFFF"/>
    </w:rPr>
  </w:style>
  <w:style w:type="character" w:customStyle="1" w:styleId="843">
    <w:name w:val="Заголовок №8 + Не полужирный4"/>
    <w:aliases w:val="Не курсив14"/>
    <w:uiPriority w:val="99"/>
    <w:rsid w:val="00D604ED"/>
    <w:rPr>
      <w:rFonts w:ascii="Times New Roman" w:hAnsi="Times New Roman" w:cs="Times New Roman"/>
      <w:b w:val="0"/>
      <w:bCs w:val="0"/>
      <w:i w:val="0"/>
      <w:iCs w:val="0"/>
      <w:sz w:val="19"/>
      <w:szCs w:val="19"/>
      <w:shd w:val="clear" w:color="auto" w:fill="FFFFFF"/>
    </w:rPr>
  </w:style>
  <w:style w:type="character" w:customStyle="1" w:styleId="1pt19">
    <w:name w:val="Основной текст + Интервал 1 pt19"/>
    <w:uiPriority w:val="99"/>
    <w:rsid w:val="00D604ED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36">
    <w:name w:val="Основной текст + Полужирный36"/>
    <w:uiPriority w:val="99"/>
    <w:rsid w:val="00D604ED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8240">
    <w:name w:val="Заголовок №8 (2) + Не полужирный4"/>
    <w:uiPriority w:val="99"/>
    <w:rsid w:val="00D604ED"/>
    <w:rPr>
      <w:rFonts w:ascii="Times New Roman" w:hAnsi="Times New Roman"/>
      <w:b w:val="0"/>
      <w:bCs w:val="0"/>
      <w:sz w:val="19"/>
      <w:szCs w:val="19"/>
      <w:shd w:val="clear" w:color="auto" w:fill="FFFFFF"/>
    </w:rPr>
  </w:style>
  <w:style w:type="character" w:customStyle="1" w:styleId="35">
    <w:name w:val="Основной текст + Полужирный35"/>
    <w:aliases w:val="Курсив46"/>
    <w:uiPriority w:val="99"/>
    <w:rsid w:val="00D604ED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8351">
    <w:name w:val="Заголовок №8 (3) + Полужирный5"/>
    <w:uiPriority w:val="99"/>
    <w:rsid w:val="00D604ED"/>
    <w:rPr>
      <w:rFonts w:ascii="Times New Roman" w:hAnsi="Times New Roman"/>
      <w:b/>
      <w:bCs/>
      <w:sz w:val="19"/>
      <w:szCs w:val="19"/>
      <w:shd w:val="clear" w:color="auto" w:fill="FFFFFF"/>
    </w:rPr>
  </w:style>
  <w:style w:type="paragraph" w:customStyle="1" w:styleId="82c">
    <w:name w:val="Заголовок №8 (2)"/>
    <w:basedOn w:val="a"/>
    <w:link w:val="82b"/>
    <w:uiPriority w:val="99"/>
    <w:rsid w:val="00D604ED"/>
    <w:pPr>
      <w:shd w:val="clear" w:color="auto" w:fill="FFFFFF"/>
      <w:spacing w:line="192" w:lineRule="exact"/>
      <w:ind w:firstLine="280"/>
      <w:jc w:val="both"/>
      <w:outlineLvl w:val="7"/>
    </w:pPr>
    <w:rPr>
      <w:rFonts w:eastAsiaTheme="minorHAnsi" w:cstheme="minorBidi"/>
      <w:b/>
      <w:bCs/>
      <w:sz w:val="19"/>
      <w:szCs w:val="19"/>
      <w:lang w:eastAsia="en-US"/>
    </w:rPr>
  </w:style>
  <w:style w:type="paragraph" w:customStyle="1" w:styleId="8310">
    <w:name w:val="Заголовок №8 (3)1"/>
    <w:basedOn w:val="a"/>
    <w:link w:val="837"/>
    <w:uiPriority w:val="99"/>
    <w:rsid w:val="00D604ED"/>
    <w:pPr>
      <w:shd w:val="clear" w:color="auto" w:fill="FFFFFF"/>
      <w:spacing w:line="192" w:lineRule="exact"/>
      <w:jc w:val="both"/>
      <w:outlineLvl w:val="7"/>
    </w:pPr>
    <w:rPr>
      <w:rFonts w:eastAsiaTheme="minorHAnsi" w:cstheme="minorBidi"/>
      <w:sz w:val="19"/>
      <w:szCs w:val="19"/>
      <w:lang w:eastAsia="en-US"/>
    </w:rPr>
  </w:style>
  <w:style w:type="character" w:customStyle="1" w:styleId="c20">
    <w:name w:val="c20"/>
    <w:basedOn w:val="a0"/>
    <w:rsid w:val="00D604ED"/>
  </w:style>
  <w:style w:type="character" w:customStyle="1" w:styleId="c28">
    <w:name w:val="c28"/>
    <w:basedOn w:val="a0"/>
    <w:rsid w:val="00D604ED"/>
  </w:style>
  <w:style w:type="paragraph" w:customStyle="1" w:styleId="c13">
    <w:name w:val="c13"/>
    <w:basedOn w:val="a"/>
    <w:rsid w:val="00D604ED"/>
    <w:pPr>
      <w:spacing w:before="100" w:beforeAutospacing="1" w:after="100" w:afterAutospacing="1"/>
    </w:pPr>
  </w:style>
  <w:style w:type="paragraph" w:customStyle="1" w:styleId="ParagraphStyle">
    <w:name w:val="Paragraph Style"/>
    <w:rsid w:val="00D604ED"/>
    <w:pPr>
      <w:widowControl w:val="0"/>
      <w:suppressAutoHyphens/>
      <w:autoSpaceDE w:val="0"/>
      <w:spacing w:after="0" w:line="240" w:lineRule="auto"/>
    </w:pPr>
    <w:rPr>
      <w:rFonts w:ascii="Times New Roman" w:eastAsia="SimSun" w:hAnsi="Times New Roman" w:cs="Mangal"/>
      <w:sz w:val="24"/>
      <w:szCs w:val="24"/>
      <w:lang w:eastAsia="hi-IN" w:bidi="hi-IN"/>
    </w:rPr>
  </w:style>
  <w:style w:type="character" w:customStyle="1" w:styleId="ac">
    <w:name w:val="Абзац списка Знак"/>
    <w:link w:val="ab"/>
    <w:uiPriority w:val="99"/>
    <w:locked/>
    <w:rsid w:val="00D604ED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14</Pages>
  <Words>3548</Words>
  <Characters>20224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Краснобаранскя ООШ</dc:creator>
  <cp:keywords/>
  <dc:description/>
  <cp:lastModifiedBy>Валера</cp:lastModifiedBy>
  <cp:revision>15</cp:revision>
  <dcterms:created xsi:type="dcterms:W3CDTF">2021-08-26T06:51:00Z</dcterms:created>
  <dcterms:modified xsi:type="dcterms:W3CDTF">2021-10-07T10:01:00Z</dcterms:modified>
</cp:coreProperties>
</file>